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Java 11.7.0.0 -->
  <w:body>
    <w:p w:rsidR="00A77B3E">
      <w:pPr>
        <w:pageBreakBefore w:val="0"/>
        <w:numPr>
          <w:ilvl w:val="0"/>
          <w:numId w:val="0"/>
        </w:numPr>
        <w:pBdr>
          <w:top w:val="nil"/>
          <w:left w:val="nil"/>
          <w:bottom w:val="nil"/>
          <w:right w:val="nil"/>
          <w:between w:val="nil"/>
          <w:bar w:val="nil"/>
        </w:pBdr>
        <w:bidi w:val="0"/>
        <w:spacing w:lineRule="auto"/>
      </w:pPr>
      <w:r>
        <w:rPr>
          <w:sz w:val="20"/>
          <w:szCs w:val="20"/>
          <w:rtl w:val="0"/>
        </w:rPr>
        <w:t>Michelle</w:t>
      </w:r>
      <w:r>
        <w:rPr>
          <w:sz w:val="20"/>
          <w:szCs w:val="20"/>
          <w:rtl w:val="0"/>
        </w:rPr>
        <w:t xml:space="preserve"> </w:t>
      </w:r>
      <w:r>
        <w:rPr>
          <w:sz w:val="20"/>
          <w:szCs w:val="20"/>
          <w:rtl w:val="0"/>
        </w:rPr>
        <w:t>Parker</w:t>
      </w:r>
    </w:p>
    <w:p w:rsidR="00A77B3E">
      <w:pPr>
        <w:pageBreakBefore w:val="0"/>
        <w:numPr>
          <w:ilvl w:val="0"/>
          <w:numId w:val="0"/>
        </w:numPr>
        <w:pBdr>
          <w:top w:val="nil"/>
          <w:left w:val="nil"/>
          <w:bottom w:val="nil"/>
          <w:right w:val="nil"/>
          <w:between w:val="nil"/>
          <w:bar w:val="nil"/>
        </w:pBdr>
        <w:bidi w:val="0"/>
        <w:spacing w:lineRule="auto"/>
        <w:rPr>
          <w:sz w:val="20"/>
          <w:szCs w:val="20"/>
        </w:rPr>
      </w:pPr>
      <w:r>
        <w:rPr>
          <w:sz w:val="20"/>
          <w:szCs w:val="20"/>
          <w:rtl w:val="0"/>
        </w:rPr>
        <w:t>Action</w:t>
      </w:r>
      <w:r>
        <w:rPr>
          <w:sz w:val="20"/>
          <w:szCs w:val="20"/>
          <w:rtl w:val="0"/>
        </w:rPr>
        <w:t xml:space="preserve"> </w:t>
      </w:r>
      <w:r>
        <w:rPr>
          <w:sz w:val="20"/>
          <w:szCs w:val="20"/>
          <w:rtl w:val="0"/>
        </w:rPr>
        <w:t>Portfolio</w:t>
      </w:r>
      <w:r>
        <w:rPr>
          <w:sz w:val="20"/>
          <w:szCs w:val="20"/>
          <w:rtl w:val="0"/>
        </w:rPr>
        <w:t xml:space="preserve"> </w:t>
      </w:r>
      <w:r>
        <w:rPr>
          <w:sz w:val="20"/>
          <w:szCs w:val="20"/>
          <w:rtl w:val="0"/>
        </w:rPr>
        <w:t>Mid</w:t>
      </w:r>
      <w:r>
        <w:rPr>
          <w:sz w:val="20"/>
          <w:szCs w:val="20"/>
          <w:rtl w:val="0"/>
        </w:rPr>
        <w:t>-</w:t>
      </w:r>
      <w:r>
        <w:rPr>
          <w:sz w:val="20"/>
          <w:szCs w:val="20"/>
          <w:rtl w:val="0"/>
        </w:rPr>
        <w:t>Semester</w:t>
      </w:r>
      <w:r>
        <w:rPr>
          <w:sz w:val="20"/>
          <w:szCs w:val="20"/>
          <w:rtl w:val="0"/>
        </w:rPr>
        <w:t xml:space="preserve"> </w:t>
      </w:r>
      <w:r>
        <w:rPr>
          <w:sz w:val="20"/>
          <w:szCs w:val="20"/>
          <w:rtl w:val="0"/>
        </w:rPr>
        <w:t>Review</w:t>
      </w:r>
    </w:p>
    <w:p w:rsidR="00A77B3E">
      <w:pPr>
        <w:pageBreakBefore w:val="0"/>
        <w:numPr>
          <w:ilvl w:val="0"/>
          <w:numId w:val="0"/>
        </w:numPr>
        <w:pBdr>
          <w:top w:val="nil"/>
          <w:left w:val="nil"/>
          <w:bottom w:val="nil"/>
          <w:right w:val="nil"/>
          <w:between w:val="nil"/>
          <w:bar w:val="nil"/>
        </w:pBdr>
        <w:bidi w:val="0"/>
        <w:spacing w:lineRule="auto"/>
        <w:rPr>
          <w:sz w:val="20"/>
          <w:szCs w:val="20"/>
        </w:rPr>
      </w:pPr>
      <w:r>
        <w:rPr>
          <w:sz w:val="20"/>
          <w:szCs w:val="20"/>
          <w:rtl w:val="0"/>
        </w:rPr>
        <w:t>Sept</w:t>
      </w:r>
      <w:r>
        <w:rPr>
          <w:sz w:val="20"/>
          <w:szCs w:val="20"/>
          <w:rtl w:val="0"/>
        </w:rPr>
        <w:t>. 27</w:t>
      </w:r>
      <w:r>
        <w:rPr>
          <w:sz w:val="20"/>
          <w:szCs w:val="20"/>
          <w:rtl w:val="0"/>
        </w:rPr>
        <w:t>th</w:t>
      </w:r>
      <w:r>
        <w:rPr>
          <w:sz w:val="20"/>
          <w:szCs w:val="20"/>
          <w:rtl w:val="0"/>
        </w:rPr>
        <w:t xml:space="preserve"> 2012</w:t>
      </w:r>
    </w:p>
    <w:p w:rsidR="00A77B3E">
      <w:pPr>
        <w:pageBreakBefore w:val="0"/>
        <w:numPr>
          <w:ilvl w:val="0"/>
          <w:numId w:val="0"/>
        </w:numPr>
        <w:pBdr>
          <w:top w:val="nil"/>
          <w:left w:val="nil"/>
          <w:bottom w:val="nil"/>
          <w:right w:val="nil"/>
          <w:between w:val="nil"/>
          <w:bar w:val="nil"/>
        </w:pBdr>
        <w:bidi w:val="0"/>
        <w:spacing w:lineRule="auto"/>
        <w:rPr>
          <w:sz w:val="20"/>
          <w:szCs w:val="20"/>
        </w:rPr>
      </w:pPr>
    </w:p>
    <w:p w:rsidR="00A77B3E">
      <w:pPr>
        <w:pageBreakBefore w:val="0"/>
        <w:numPr>
          <w:ilvl w:val="0"/>
          <w:numId w:val="0"/>
        </w:numPr>
        <w:pBdr>
          <w:top w:val="nil"/>
          <w:left w:val="nil"/>
          <w:bottom w:val="nil"/>
          <w:right w:val="nil"/>
          <w:between w:val="nil"/>
          <w:bar w:val="nil"/>
        </w:pBdr>
        <w:bidi w:val="0"/>
        <w:spacing w:lineRule="auto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  <w:rtl w:val="0"/>
        </w:rPr>
        <w:t>Piece</w:t>
      </w:r>
      <w:r>
        <w:rPr>
          <w:b/>
          <w:bCs/>
          <w:sz w:val="20"/>
          <w:szCs w:val="20"/>
          <w:rtl w:val="0"/>
        </w:rPr>
        <w:t xml:space="preserve"> </w:t>
      </w:r>
      <w:r>
        <w:rPr>
          <w:b/>
          <w:bCs/>
          <w:sz w:val="20"/>
          <w:szCs w:val="20"/>
          <w:rtl w:val="0"/>
        </w:rPr>
        <w:t>that</w:t>
      </w:r>
      <w:r>
        <w:rPr>
          <w:b/>
          <w:bCs/>
          <w:sz w:val="20"/>
          <w:szCs w:val="20"/>
          <w:rtl w:val="0"/>
        </w:rPr>
        <w:t xml:space="preserve"> </w:t>
      </w:r>
      <w:r>
        <w:rPr>
          <w:b/>
          <w:bCs/>
          <w:sz w:val="20"/>
          <w:szCs w:val="20"/>
          <w:rtl w:val="0"/>
        </w:rPr>
        <w:t>Reflects</w:t>
      </w:r>
      <w:r>
        <w:rPr>
          <w:b/>
          <w:bCs/>
          <w:sz w:val="20"/>
          <w:szCs w:val="20"/>
          <w:rtl w:val="0"/>
        </w:rPr>
        <w:t xml:space="preserve"> </w:t>
      </w:r>
      <w:r>
        <w:rPr>
          <w:b/>
          <w:bCs/>
          <w:sz w:val="20"/>
          <w:szCs w:val="20"/>
          <w:rtl w:val="0"/>
        </w:rPr>
        <w:t>My</w:t>
      </w:r>
      <w:r>
        <w:rPr>
          <w:b/>
          <w:bCs/>
          <w:sz w:val="20"/>
          <w:szCs w:val="20"/>
          <w:rtl w:val="0"/>
        </w:rPr>
        <w:t xml:space="preserve"> </w:t>
      </w:r>
      <w:r>
        <w:rPr>
          <w:b/>
          <w:bCs/>
          <w:sz w:val="20"/>
          <w:szCs w:val="20"/>
          <w:rtl w:val="0"/>
        </w:rPr>
        <w:t>Strongest</w:t>
      </w:r>
      <w:r>
        <w:rPr>
          <w:b/>
          <w:bCs/>
          <w:sz w:val="20"/>
          <w:szCs w:val="20"/>
          <w:rtl w:val="0"/>
        </w:rPr>
        <w:t xml:space="preserve"> </w:t>
      </w:r>
      <w:r>
        <w:rPr>
          <w:b/>
          <w:bCs/>
          <w:sz w:val="20"/>
          <w:szCs w:val="20"/>
          <w:rtl w:val="0"/>
        </w:rPr>
        <w:t>Response</w:t>
      </w:r>
      <w:r>
        <w:rPr>
          <w:b/>
          <w:bCs/>
          <w:sz w:val="20"/>
          <w:szCs w:val="20"/>
          <w:rtl w:val="0"/>
        </w:rPr>
        <w:t xml:space="preserve"> </w:t>
      </w:r>
      <w:r>
        <w:rPr>
          <w:b/>
          <w:bCs/>
          <w:sz w:val="20"/>
          <w:szCs w:val="20"/>
          <w:rtl w:val="0"/>
        </w:rPr>
        <w:t>Work</w:t>
      </w:r>
      <w:r>
        <w:rPr>
          <w:b/>
          <w:bCs/>
          <w:sz w:val="20"/>
          <w:szCs w:val="20"/>
          <w:rtl w:val="0"/>
        </w:rPr>
        <w:t xml:space="preserve">: </w:t>
      </w:r>
    </w:p>
    <w:p w:rsidR="00A77B3E">
      <w:pPr>
        <w:pageBreakBefore w:val="0"/>
        <w:numPr>
          <w:ilvl w:val="0"/>
          <w:numId w:val="0"/>
        </w:numPr>
        <w:pBdr>
          <w:top w:val="nil"/>
          <w:left w:val="nil"/>
          <w:bottom w:val="nil"/>
          <w:right w:val="nil"/>
          <w:between w:val="nil"/>
          <w:bar w:val="nil"/>
        </w:pBdr>
        <w:bidi w:val="0"/>
        <w:spacing w:lineRule="auto"/>
        <w:rPr>
          <w:sz w:val="20"/>
          <w:szCs w:val="20"/>
        </w:rPr>
      </w:pPr>
      <w:r>
        <w:rPr>
          <w:sz w:val="20"/>
          <w:szCs w:val="20"/>
          <w:rtl w:val="0"/>
        </w:rPr>
        <w:t>Prep</w:t>
      </w:r>
      <w:r>
        <w:rPr>
          <w:sz w:val="20"/>
          <w:szCs w:val="20"/>
          <w:rtl w:val="0"/>
        </w:rPr>
        <w:t xml:space="preserve"> </w:t>
      </w:r>
      <w:r>
        <w:rPr>
          <w:sz w:val="20"/>
          <w:szCs w:val="20"/>
          <w:rtl w:val="0"/>
        </w:rPr>
        <w:t>for</w:t>
      </w:r>
      <w:r>
        <w:rPr>
          <w:sz w:val="20"/>
          <w:szCs w:val="20"/>
          <w:rtl w:val="0"/>
        </w:rPr>
        <w:t xml:space="preserve"> </w:t>
      </w:r>
      <w:r>
        <w:rPr>
          <w:sz w:val="20"/>
          <w:szCs w:val="20"/>
          <w:rtl w:val="0"/>
        </w:rPr>
        <w:t>Class</w:t>
      </w:r>
      <w:r>
        <w:rPr>
          <w:sz w:val="20"/>
          <w:szCs w:val="20"/>
          <w:rtl w:val="0"/>
        </w:rPr>
        <w:t xml:space="preserve"> 4.  #2 </w:t>
      </w:r>
      <w:r>
        <w:rPr>
          <w:sz w:val="20"/>
          <w:szCs w:val="20"/>
          <w:rtl w:val="0"/>
        </w:rPr>
        <w:t>First</w:t>
      </w:r>
      <w:r>
        <w:rPr>
          <w:sz w:val="20"/>
          <w:szCs w:val="20"/>
          <w:rtl w:val="0"/>
        </w:rPr>
        <w:t xml:space="preserve"> </w:t>
      </w:r>
      <w:r>
        <w:rPr>
          <w:sz w:val="20"/>
          <w:szCs w:val="20"/>
          <w:rtl w:val="0"/>
        </w:rPr>
        <w:t>Person</w:t>
      </w:r>
      <w:r>
        <w:rPr>
          <w:sz w:val="20"/>
          <w:szCs w:val="20"/>
          <w:rtl w:val="0"/>
        </w:rPr>
        <w:t>/</w:t>
      </w:r>
      <w:r>
        <w:rPr>
          <w:sz w:val="20"/>
          <w:szCs w:val="20"/>
          <w:rtl w:val="0"/>
        </w:rPr>
        <w:t>Inquiry</w:t>
      </w:r>
      <w:r>
        <w:rPr>
          <w:sz w:val="20"/>
          <w:szCs w:val="20"/>
          <w:rtl w:val="0"/>
        </w:rPr>
        <w:t xml:space="preserve"> </w:t>
      </w:r>
      <w:r>
        <w:rPr>
          <w:sz w:val="20"/>
          <w:szCs w:val="20"/>
          <w:rtl w:val="0"/>
        </w:rPr>
        <w:t>Application</w:t>
      </w:r>
    </w:p>
    <w:p w:rsidR="00A77B3E">
      <w:pPr>
        <w:pageBreakBefore w:val="0"/>
        <w:numPr>
          <w:ilvl w:val="0"/>
          <w:numId w:val="0"/>
        </w:numPr>
        <w:pBdr>
          <w:top w:val="nil"/>
          <w:left w:val="nil"/>
          <w:bottom w:val="nil"/>
          <w:right w:val="nil"/>
          <w:between w:val="nil"/>
          <w:bar w:val="nil"/>
        </w:pBdr>
        <w:bidi w:val="0"/>
        <w:spacing w:lineRule="auto"/>
        <w:rPr>
          <w:sz w:val="20"/>
          <w:szCs w:val="20"/>
        </w:rPr>
      </w:pPr>
    </w:p>
    <w:p w:rsidR="00A77B3E">
      <w:pPr>
        <w:pageBreakBefore w:val="0"/>
        <w:numPr>
          <w:ilvl w:val="0"/>
          <w:numId w:val="0"/>
        </w:numPr>
        <w:pBdr>
          <w:top w:val="nil"/>
          <w:left w:val="nil"/>
          <w:bottom w:val="nil"/>
          <w:right w:val="nil"/>
          <w:between w:val="nil"/>
          <w:bar w:val="nil"/>
        </w:pBdr>
        <w:bidi w:val="0"/>
        <w:spacing w:lineRule="auto"/>
        <w:rPr>
          <w:sz w:val="20"/>
          <w:szCs w:val="20"/>
        </w:rPr>
      </w:pPr>
      <w:r>
        <w:rPr>
          <w:sz w:val="20"/>
          <w:szCs w:val="20"/>
          <w:rtl w:val="0"/>
        </w:rPr>
        <w:t>Name</w:t>
      </w:r>
      <w:r>
        <w:rPr>
          <w:sz w:val="20"/>
          <w:szCs w:val="20"/>
          <w:rtl w:val="0"/>
        </w:rPr>
        <w:t xml:space="preserve"> </w:t>
      </w:r>
      <w:r>
        <w:rPr>
          <w:sz w:val="20"/>
          <w:szCs w:val="20"/>
          <w:rtl w:val="0"/>
        </w:rPr>
        <w:t>and</w:t>
      </w:r>
      <w:r>
        <w:rPr>
          <w:sz w:val="20"/>
          <w:szCs w:val="20"/>
          <w:rtl w:val="0"/>
        </w:rPr>
        <w:t xml:space="preserve"> </w:t>
      </w:r>
      <w:r>
        <w:rPr>
          <w:sz w:val="20"/>
          <w:szCs w:val="20"/>
          <w:rtl w:val="0"/>
        </w:rPr>
        <w:t>Meanings</w:t>
      </w:r>
      <w:r>
        <w:rPr>
          <w:sz w:val="20"/>
          <w:szCs w:val="20"/>
          <w:rtl w:val="0"/>
        </w:rPr>
        <w:t>:</w:t>
      </w:r>
      <w:r>
        <w:rPr>
          <w:b/>
          <w:bCs/>
          <w:sz w:val="20"/>
          <w:szCs w:val="20"/>
          <w:rtl w:val="0"/>
        </w:rPr>
        <w:t xml:space="preserve"> </w:t>
      </w:r>
    </w:p>
    <w:p w:rsidR="00A77B3E">
      <w:pPr>
        <w:pageBreakBefore w:val="0"/>
        <w:numPr>
          <w:ilvl w:val="0"/>
          <w:numId w:val="0"/>
        </w:numPr>
        <w:pBdr>
          <w:top w:val="nil"/>
          <w:left w:val="nil"/>
          <w:bottom w:val="nil"/>
          <w:right w:val="nil"/>
          <w:between w:val="nil"/>
          <w:bar w:val="nil"/>
        </w:pBdr>
        <w:bidi w:val="0"/>
        <w:spacing w:lineRule="auto"/>
        <w:rPr>
          <w:sz w:val="20"/>
          <w:szCs w:val="20"/>
        </w:rPr>
      </w:pPr>
      <w:r>
        <w:rPr>
          <w:sz w:val="20"/>
          <w:szCs w:val="20"/>
          <w:rtl w:val="0"/>
        </w:rPr>
        <w:t>The</w:t>
      </w:r>
      <w:r>
        <w:rPr>
          <w:sz w:val="20"/>
          <w:szCs w:val="20"/>
          <w:rtl w:val="0"/>
        </w:rPr>
        <w:t xml:space="preserve"> </w:t>
      </w:r>
      <w:r>
        <w:rPr>
          <w:sz w:val="20"/>
          <w:szCs w:val="20"/>
          <w:rtl w:val="0"/>
        </w:rPr>
        <w:t>surname</w:t>
      </w:r>
      <w:r>
        <w:rPr>
          <w:sz w:val="20"/>
          <w:szCs w:val="20"/>
          <w:rtl w:val="0"/>
        </w:rPr>
        <w:t xml:space="preserve"> </w:t>
      </w:r>
      <w:r>
        <w:rPr>
          <w:sz w:val="20"/>
          <w:szCs w:val="20"/>
          <w:rtl w:val="0"/>
        </w:rPr>
        <w:t>Parker</w:t>
      </w:r>
      <w:r>
        <w:rPr>
          <w:sz w:val="20"/>
          <w:szCs w:val="20"/>
          <w:rtl w:val="0"/>
        </w:rPr>
        <w:t xml:space="preserve"> </w:t>
      </w:r>
      <w:r>
        <w:rPr>
          <w:sz w:val="20"/>
          <w:szCs w:val="20"/>
          <w:rtl w:val="0"/>
        </w:rPr>
        <w:t>refers</w:t>
      </w:r>
      <w:r>
        <w:rPr>
          <w:sz w:val="20"/>
          <w:szCs w:val="20"/>
          <w:rtl w:val="0"/>
        </w:rPr>
        <w:t xml:space="preserve"> </w:t>
      </w:r>
      <w:r>
        <w:rPr>
          <w:sz w:val="20"/>
          <w:szCs w:val="20"/>
          <w:rtl w:val="0"/>
        </w:rPr>
        <w:t>to</w:t>
      </w:r>
      <w:r>
        <w:rPr>
          <w:sz w:val="20"/>
          <w:szCs w:val="20"/>
          <w:rtl w:val="0"/>
        </w:rPr>
        <w:t xml:space="preserve"> </w:t>
      </w:r>
      <w:r>
        <w:rPr>
          <w:sz w:val="20"/>
          <w:szCs w:val="20"/>
          <w:rtl w:val="0"/>
        </w:rPr>
        <w:t>the</w:t>
      </w:r>
      <w:r>
        <w:rPr>
          <w:sz w:val="20"/>
          <w:szCs w:val="20"/>
          <w:rtl w:val="0"/>
        </w:rPr>
        <w:t xml:space="preserve"> </w:t>
      </w:r>
      <w:r>
        <w:rPr>
          <w:sz w:val="20"/>
          <w:szCs w:val="20"/>
          <w:rtl w:val="0"/>
        </w:rPr>
        <w:t>position</w:t>
      </w:r>
      <w:r>
        <w:rPr>
          <w:sz w:val="20"/>
          <w:szCs w:val="20"/>
          <w:rtl w:val="0"/>
        </w:rPr>
        <w:t xml:space="preserve"> </w:t>
      </w:r>
      <w:r>
        <w:rPr>
          <w:sz w:val="20"/>
          <w:szCs w:val="20"/>
          <w:rtl w:val="0"/>
        </w:rPr>
        <w:t>of</w:t>
      </w:r>
      <w:r>
        <w:rPr>
          <w:sz w:val="20"/>
          <w:szCs w:val="20"/>
          <w:rtl w:val="0"/>
        </w:rPr>
        <w:t xml:space="preserve"> </w:t>
      </w:r>
      <w:r>
        <w:rPr>
          <w:sz w:val="20"/>
          <w:szCs w:val="20"/>
          <w:rtl w:val="0"/>
        </w:rPr>
        <w:t>a</w:t>
      </w:r>
      <w:r>
        <w:rPr>
          <w:sz w:val="20"/>
          <w:szCs w:val="20"/>
          <w:rtl w:val="0"/>
        </w:rPr>
        <w:t xml:space="preserve"> </w:t>
      </w:r>
      <w:r>
        <w:rPr>
          <w:sz w:val="20"/>
          <w:szCs w:val="20"/>
          <w:rtl w:val="0"/>
        </w:rPr>
        <w:t>groundskeeper</w:t>
      </w:r>
      <w:r>
        <w:rPr>
          <w:sz w:val="20"/>
          <w:szCs w:val="20"/>
          <w:rtl w:val="0"/>
        </w:rPr>
        <w:t xml:space="preserve">. </w:t>
      </w:r>
      <w:r>
        <w:rPr>
          <w:sz w:val="20"/>
          <w:szCs w:val="20"/>
          <w:rtl w:val="0"/>
        </w:rPr>
        <w:t>The</w:t>
      </w:r>
      <w:r>
        <w:rPr>
          <w:sz w:val="20"/>
          <w:szCs w:val="20"/>
          <w:rtl w:val="0"/>
        </w:rPr>
        <w:t xml:space="preserve"> </w:t>
      </w:r>
      <w:r>
        <w:rPr>
          <w:sz w:val="20"/>
          <w:szCs w:val="20"/>
          <w:rtl w:val="0"/>
        </w:rPr>
        <w:t>name</w:t>
      </w:r>
      <w:r>
        <w:rPr>
          <w:sz w:val="20"/>
          <w:szCs w:val="20"/>
          <w:rtl w:val="0"/>
        </w:rPr>
        <w:t xml:space="preserve"> </w:t>
      </w:r>
      <w:r>
        <w:rPr>
          <w:sz w:val="20"/>
          <w:szCs w:val="20"/>
          <w:rtl w:val="0"/>
        </w:rPr>
        <w:t>comes</w:t>
      </w:r>
      <w:r>
        <w:rPr>
          <w:sz w:val="20"/>
          <w:szCs w:val="20"/>
          <w:rtl w:val="0"/>
        </w:rPr>
        <w:t xml:space="preserve"> </w:t>
      </w:r>
      <w:r>
        <w:rPr>
          <w:sz w:val="20"/>
          <w:szCs w:val="20"/>
          <w:rtl w:val="0"/>
        </w:rPr>
        <w:t>from</w:t>
      </w:r>
      <w:r>
        <w:rPr>
          <w:sz w:val="20"/>
          <w:szCs w:val="20"/>
          <w:rtl w:val="0"/>
        </w:rPr>
        <w:t xml:space="preserve"> </w:t>
      </w:r>
      <w:r>
        <w:rPr>
          <w:sz w:val="20"/>
          <w:szCs w:val="20"/>
          <w:rtl w:val="0"/>
        </w:rPr>
        <w:t>an</w:t>
      </w:r>
      <w:r>
        <w:rPr>
          <w:sz w:val="20"/>
          <w:szCs w:val="20"/>
          <w:rtl w:val="0"/>
        </w:rPr>
        <w:t xml:space="preserve"> </w:t>
      </w:r>
      <w:r>
        <w:rPr>
          <w:sz w:val="20"/>
          <w:szCs w:val="20"/>
          <w:rtl w:val="0"/>
        </w:rPr>
        <w:t>English</w:t>
      </w:r>
      <w:r>
        <w:rPr>
          <w:sz w:val="20"/>
          <w:szCs w:val="20"/>
          <w:rtl w:val="0"/>
        </w:rPr>
        <w:t xml:space="preserve"> </w:t>
      </w:r>
      <w:r>
        <w:rPr>
          <w:sz w:val="20"/>
          <w:szCs w:val="20"/>
          <w:rtl w:val="0"/>
        </w:rPr>
        <w:t>background</w:t>
      </w:r>
      <w:r>
        <w:rPr>
          <w:sz w:val="20"/>
          <w:szCs w:val="20"/>
          <w:rtl w:val="0"/>
        </w:rPr>
        <w:t>.</w:t>
      </w:r>
    </w:p>
    <w:p w:rsidR="00A77B3E">
      <w:pPr>
        <w:pageBreakBefore w:val="0"/>
        <w:numPr>
          <w:ilvl w:val="0"/>
          <w:numId w:val="0"/>
        </w:numPr>
        <w:pBdr>
          <w:top w:val="nil"/>
          <w:left w:val="nil"/>
          <w:bottom w:val="nil"/>
          <w:right w:val="nil"/>
          <w:between w:val="nil"/>
          <w:bar w:val="nil"/>
        </w:pBdr>
        <w:bidi w:val="0"/>
        <w:spacing w:lineRule="auto"/>
        <w:rPr>
          <w:sz w:val="20"/>
          <w:szCs w:val="20"/>
        </w:rPr>
      </w:pPr>
    </w:p>
    <w:p w:rsidR="00A77B3E">
      <w:pPr>
        <w:pageBreakBefore w:val="0"/>
        <w:numPr>
          <w:ilvl w:val="0"/>
          <w:numId w:val="0"/>
        </w:numPr>
        <w:pBdr>
          <w:top w:val="nil"/>
          <w:left w:val="nil"/>
          <w:bottom w:val="nil"/>
          <w:right w:val="nil"/>
          <w:between w:val="nil"/>
          <w:bar w:val="nil"/>
        </w:pBdr>
        <w:bidi w:val="0"/>
        <w:spacing w:lineRule="auto"/>
        <w:rPr>
          <w:sz w:val="20"/>
          <w:szCs w:val="20"/>
        </w:rPr>
      </w:pPr>
      <w:r>
        <w:rPr>
          <w:sz w:val="20"/>
          <w:szCs w:val="20"/>
          <w:rtl w:val="0"/>
        </w:rPr>
        <w:t>The</w:t>
      </w:r>
      <w:r>
        <w:rPr>
          <w:sz w:val="20"/>
          <w:szCs w:val="20"/>
          <w:rtl w:val="0"/>
        </w:rPr>
        <w:t xml:space="preserve"> </w:t>
      </w:r>
      <w:r>
        <w:rPr>
          <w:sz w:val="20"/>
          <w:szCs w:val="20"/>
          <w:rtl w:val="0"/>
        </w:rPr>
        <w:t>given</w:t>
      </w:r>
      <w:r>
        <w:rPr>
          <w:sz w:val="20"/>
          <w:szCs w:val="20"/>
          <w:rtl w:val="0"/>
        </w:rPr>
        <w:t xml:space="preserve"> </w:t>
      </w:r>
      <w:r>
        <w:rPr>
          <w:sz w:val="20"/>
          <w:szCs w:val="20"/>
          <w:rtl w:val="0"/>
        </w:rPr>
        <w:t>name</w:t>
      </w:r>
      <w:r>
        <w:rPr>
          <w:sz w:val="20"/>
          <w:szCs w:val="20"/>
          <w:rtl w:val="0"/>
        </w:rPr>
        <w:t xml:space="preserve"> </w:t>
      </w:r>
      <w:r>
        <w:rPr>
          <w:sz w:val="20"/>
          <w:szCs w:val="20"/>
          <w:rtl w:val="0"/>
        </w:rPr>
        <w:t>Michelle</w:t>
      </w:r>
      <w:r>
        <w:rPr>
          <w:sz w:val="20"/>
          <w:szCs w:val="20"/>
          <w:rtl w:val="0"/>
        </w:rPr>
        <w:t xml:space="preserve"> </w:t>
      </w:r>
      <w:r>
        <w:rPr>
          <w:sz w:val="20"/>
          <w:szCs w:val="20"/>
          <w:rtl w:val="0"/>
        </w:rPr>
        <w:t>is</w:t>
      </w:r>
      <w:r>
        <w:rPr>
          <w:sz w:val="20"/>
          <w:szCs w:val="20"/>
          <w:rtl w:val="0"/>
        </w:rPr>
        <w:t xml:space="preserve"> </w:t>
      </w:r>
      <w:r>
        <w:rPr>
          <w:sz w:val="20"/>
          <w:szCs w:val="20"/>
          <w:rtl w:val="0"/>
        </w:rPr>
        <w:t>French</w:t>
      </w:r>
      <w:r>
        <w:rPr>
          <w:sz w:val="20"/>
          <w:szCs w:val="20"/>
          <w:rtl w:val="0"/>
        </w:rPr>
        <w:t xml:space="preserve">. </w:t>
      </w:r>
      <w:r>
        <w:rPr>
          <w:sz w:val="20"/>
          <w:szCs w:val="20"/>
          <w:rtl w:val="0"/>
        </w:rPr>
        <w:t>It</w:t>
      </w:r>
      <w:r>
        <w:rPr>
          <w:sz w:val="20"/>
          <w:szCs w:val="20"/>
          <w:rtl w:val="0"/>
        </w:rPr>
        <w:t xml:space="preserve"> </w:t>
      </w:r>
      <w:r>
        <w:rPr>
          <w:sz w:val="20"/>
          <w:szCs w:val="20"/>
          <w:rtl w:val="0"/>
        </w:rPr>
        <w:t>is</w:t>
      </w:r>
      <w:r>
        <w:rPr>
          <w:sz w:val="20"/>
          <w:szCs w:val="20"/>
          <w:rtl w:val="0"/>
        </w:rPr>
        <w:t xml:space="preserve"> </w:t>
      </w:r>
      <w:r>
        <w:rPr>
          <w:sz w:val="20"/>
          <w:szCs w:val="20"/>
          <w:rtl w:val="0"/>
        </w:rPr>
        <w:t>the</w:t>
      </w:r>
      <w:r>
        <w:rPr>
          <w:sz w:val="20"/>
          <w:szCs w:val="20"/>
          <w:rtl w:val="0"/>
        </w:rPr>
        <w:t xml:space="preserve"> </w:t>
      </w:r>
      <w:r>
        <w:rPr>
          <w:sz w:val="20"/>
          <w:szCs w:val="20"/>
          <w:rtl w:val="0"/>
        </w:rPr>
        <w:t>female</w:t>
      </w:r>
      <w:r>
        <w:rPr>
          <w:sz w:val="20"/>
          <w:szCs w:val="20"/>
          <w:rtl w:val="0"/>
        </w:rPr>
        <w:t xml:space="preserve"> </w:t>
      </w:r>
      <w:r>
        <w:rPr>
          <w:sz w:val="20"/>
          <w:szCs w:val="20"/>
          <w:rtl w:val="0"/>
        </w:rPr>
        <w:t>version</w:t>
      </w:r>
      <w:r>
        <w:rPr>
          <w:sz w:val="20"/>
          <w:szCs w:val="20"/>
          <w:rtl w:val="0"/>
        </w:rPr>
        <w:t xml:space="preserve"> </w:t>
      </w:r>
      <w:r>
        <w:rPr>
          <w:sz w:val="20"/>
          <w:szCs w:val="20"/>
          <w:rtl w:val="0"/>
        </w:rPr>
        <w:t>of</w:t>
      </w:r>
      <w:r>
        <w:rPr>
          <w:sz w:val="20"/>
          <w:szCs w:val="20"/>
          <w:rtl w:val="0"/>
        </w:rPr>
        <w:t xml:space="preserve"> </w:t>
      </w:r>
      <w:r>
        <w:rPr>
          <w:sz w:val="20"/>
          <w:szCs w:val="20"/>
          <w:rtl w:val="0"/>
        </w:rPr>
        <w:t>the</w:t>
      </w:r>
      <w:r>
        <w:rPr>
          <w:sz w:val="20"/>
          <w:szCs w:val="20"/>
          <w:rtl w:val="0"/>
        </w:rPr>
        <w:t xml:space="preserve"> </w:t>
      </w:r>
      <w:r>
        <w:rPr>
          <w:sz w:val="20"/>
          <w:szCs w:val="20"/>
          <w:rtl w:val="0"/>
        </w:rPr>
        <w:t>name</w:t>
      </w:r>
      <w:r>
        <w:rPr>
          <w:sz w:val="20"/>
          <w:szCs w:val="20"/>
          <w:rtl w:val="0"/>
        </w:rPr>
        <w:t xml:space="preserve"> </w:t>
      </w:r>
      <w:r>
        <w:rPr>
          <w:sz w:val="20"/>
          <w:szCs w:val="20"/>
          <w:rtl w:val="0"/>
        </w:rPr>
        <w:t>Micheal</w:t>
      </w:r>
      <w:r>
        <w:rPr>
          <w:sz w:val="20"/>
          <w:szCs w:val="20"/>
          <w:rtl w:val="0"/>
        </w:rPr>
        <w:t xml:space="preserve">. </w:t>
      </w:r>
      <w:r>
        <w:rPr>
          <w:sz w:val="20"/>
          <w:szCs w:val="20"/>
          <w:rtl w:val="0"/>
        </w:rPr>
        <w:t>Michael</w:t>
      </w:r>
      <w:r>
        <w:rPr>
          <w:sz w:val="20"/>
          <w:szCs w:val="20"/>
          <w:rtl w:val="0"/>
        </w:rPr>
        <w:t xml:space="preserve"> </w:t>
      </w:r>
      <w:r>
        <w:rPr>
          <w:sz w:val="20"/>
          <w:szCs w:val="20"/>
          <w:rtl w:val="0"/>
        </w:rPr>
        <w:t>means</w:t>
      </w:r>
      <w:r>
        <w:rPr>
          <w:sz w:val="20"/>
          <w:szCs w:val="20"/>
          <w:rtl w:val="0"/>
        </w:rPr>
        <w:t xml:space="preserve"> "</w:t>
      </w:r>
      <w:r>
        <w:rPr>
          <w:sz w:val="20"/>
          <w:szCs w:val="20"/>
          <w:rtl w:val="0"/>
        </w:rPr>
        <w:t>who</w:t>
      </w:r>
      <w:r>
        <w:rPr>
          <w:sz w:val="20"/>
          <w:szCs w:val="20"/>
          <w:rtl w:val="0"/>
        </w:rPr>
        <w:t xml:space="preserve"> </w:t>
      </w:r>
      <w:r>
        <w:rPr>
          <w:sz w:val="20"/>
          <w:szCs w:val="20"/>
          <w:rtl w:val="0"/>
        </w:rPr>
        <w:t>is</w:t>
      </w:r>
      <w:r>
        <w:rPr>
          <w:sz w:val="20"/>
          <w:szCs w:val="20"/>
          <w:rtl w:val="0"/>
        </w:rPr>
        <w:t xml:space="preserve"> </w:t>
      </w:r>
      <w:r>
        <w:rPr>
          <w:sz w:val="20"/>
          <w:szCs w:val="20"/>
          <w:rtl w:val="0"/>
        </w:rPr>
        <w:t>like</w:t>
      </w:r>
      <w:r>
        <w:rPr>
          <w:sz w:val="20"/>
          <w:szCs w:val="20"/>
          <w:rtl w:val="0"/>
        </w:rPr>
        <w:t xml:space="preserve"> </w:t>
      </w:r>
      <w:r>
        <w:rPr>
          <w:sz w:val="20"/>
          <w:szCs w:val="20"/>
          <w:rtl w:val="0"/>
        </w:rPr>
        <w:t>God</w:t>
      </w:r>
      <w:r>
        <w:rPr>
          <w:sz w:val="20"/>
          <w:szCs w:val="20"/>
          <w:rtl w:val="0"/>
        </w:rPr>
        <w:t xml:space="preserve">?" </w:t>
      </w:r>
      <w:r>
        <w:rPr>
          <w:sz w:val="20"/>
          <w:szCs w:val="20"/>
          <w:rtl w:val="0"/>
        </w:rPr>
        <w:t>Michael</w:t>
      </w:r>
      <w:r>
        <w:rPr>
          <w:sz w:val="20"/>
          <w:szCs w:val="20"/>
          <w:rtl w:val="0"/>
        </w:rPr>
        <w:t xml:space="preserve"> </w:t>
      </w:r>
      <w:r>
        <w:rPr>
          <w:sz w:val="20"/>
          <w:szCs w:val="20"/>
          <w:rtl w:val="0"/>
        </w:rPr>
        <w:t>was</w:t>
      </w:r>
      <w:r>
        <w:rPr>
          <w:sz w:val="20"/>
          <w:szCs w:val="20"/>
          <w:rtl w:val="0"/>
        </w:rPr>
        <w:t xml:space="preserve"> </w:t>
      </w:r>
      <w:r>
        <w:rPr>
          <w:sz w:val="20"/>
          <w:szCs w:val="20"/>
          <w:rtl w:val="0"/>
        </w:rPr>
        <w:t>one</w:t>
      </w:r>
      <w:r>
        <w:rPr>
          <w:sz w:val="20"/>
          <w:szCs w:val="20"/>
          <w:rtl w:val="0"/>
        </w:rPr>
        <w:t xml:space="preserve"> </w:t>
      </w:r>
      <w:r>
        <w:rPr>
          <w:sz w:val="20"/>
          <w:szCs w:val="20"/>
          <w:rtl w:val="0"/>
        </w:rPr>
        <w:t>of</w:t>
      </w:r>
      <w:r>
        <w:rPr>
          <w:sz w:val="20"/>
          <w:szCs w:val="20"/>
          <w:rtl w:val="0"/>
        </w:rPr>
        <w:t xml:space="preserve"> </w:t>
      </w:r>
      <w:r>
        <w:rPr>
          <w:sz w:val="20"/>
          <w:szCs w:val="20"/>
          <w:rtl w:val="0"/>
        </w:rPr>
        <w:t>the</w:t>
      </w:r>
      <w:r>
        <w:rPr>
          <w:sz w:val="20"/>
          <w:szCs w:val="20"/>
          <w:rtl w:val="0"/>
        </w:rPr>
        <w:t xml:space="preserve"> </w:t>
      </w:r>
      <w:r>
        <w:rPr>
          <w:sz w:val="20"/>
          <w:szCs w:val="20"/>
          <w:rtl w:val="0"/>
        </w:rPr>
        <w:t>archangels</w:t>
      </w:r>
      <w:r>
        <w:rPr>
          <w:sz w:val="20"/>
          <w:szCs w:val="20"/>
          <w:rtl w:val="0"/>
        </w:rPr>
        <w:t xml:space="preserve"> </w:t>
      </w:r>
      <w:r>
        <w:rPr>
          <w:sz w:val="20"/>
          <w:szCs w:val="20"/>
          <w:rtl w:val="0"/>
        </w:rPr>
        <w:t>in</w:t>
      </w:r>
      <w:r>
        <w:rPr>
          <w:sz w:val="20"/>
          <w:szCs w:val="20"/>
          <w:rtl w:val="0"/>
        </w:rPr>
        <w:t xml:space="preserve"> </w:t>
      </w:r>
      <w:r>
        <w:rPr>
          <w:sz w:val="20"/>
          <w:szCs w:val="20"/>
          <w:rtl w:val="0"/>
        </w:rPr>
        <w:t>the</w:t>
      </w:r>
      <w:r>
        <w:rPr>
          <w:sz w:val="20"/>
          <w:szCs w:val="20"/>
          <w:rtl w:val="0"/>
        </w:rPr>
        <w:t xml:space="preserve"> </w:t>
      </w:r>
      <w:r>
        <w:rPr>
          <w:sz w:val="20"/>
          <w:szCs w:val="20"/>
          <w:rtl w:val="0"/>
        </w:rPr>
        <w:t>bible</w:t>
      </w:r>
      <w:r>
        <w:rPr>
          <w:sz w:val="20"/>
          <w:szCs w:val="20"/>
          <w:rtl w:val="0"/>
        </w:rPr>
        <w:t xml:space="preserve"> </w:t>
      </w:r>
      <w:r>
        <w:rPr>
          <w:sz w:val="20"/>
          <w:szCs w:val="20"/>
          <w:rtl w:val="0"/>
        </w:rPr>
        <w:t>and</w:t>
      </w:r>
      <w:r>
        <w:rPr>
          <w:sz w:val="20"/>
          <w:szCs w:val="20"/>
          <w:rtl w:val="0"/>
        </w:rPr>
        <w:t xml:space="preserve"> </w:t>
      </w:r>
      <w:r>
        <w:rPr>
          <w:sz w:val="20"/>
          <w:szCs w:val="20"/>
          <w:rtl w:val="0"/>
        </w:rPr>
        <w:t>is</w:t>
      </w:r>
      <w:r>
        <w:rPr>
          <w:sz w:val="20"/>
          <w:szCs w:val="20"/>
          <w:rtl w:val="0"/>
        </w:rPr>
        <w:t xml:space="preserve"> </w:t>
      </w:r>
      <w:r>
        <w:rPr>
          <w:sz w:val="20"/>
          <w:szCs w:val="20"/>
          <w:rtl w:val="0"/>
        </w:rPr>
        <w:t>a</w:t>
      </w:r>
      <w:r>
        <w:rPr>
          <w:sz w:val="20"/>
          <w:szCs w:val="20"/>
          <w:rtl w:val="0"/>
        </w:rPr>
        <w:t xml:space="preserve"> </w:t>
      </w:r>
      <w:r>
        <w:rPr>
          <w:sz w:val="20"/>
          <w:szCs w:val="20"/>
          <w:rtl w:val="0"/>
        </w:rPr>
        <w:t>patron</w:t>
      </w:r>
      <w:r>
        <w:rPr>
          <w:sz w:val="20"/>
          <w:szCs w:val="20"/>
          <w:rtl w:val="0"/>
        </w:rPr>
        <w:t xml:space="preserve"> </w:t>
      </w:r>
      <w:r>
        <w:rPr>
          <w:sz w:val="20"/>
          <w:szCs w:val="20"/>
          <w:rtl w:val="0"/>
        </w:rPr>
        <w:t>of</w:t>
      </w:r>
      <w:r>
        <w:rPr>
          <w:sz w:val="20"/>
          <w:szCs w:val="20"/>
          <w:rtl w:val="0"/>
        </w:rPr>
        <w:t xml:space="preserve"> </w:t>
      </w:r>
      <w:r>
        <w:rPr>
          <w:sz w:val="20"/>
          <w:szCs w:val="20"/>
          <w:rtl w:val="0"/>
        </w:rPr>
        <w:t>soldiers</w:t>
      </w:r>
      <w:r>
        <w:rPr>
          <w:sz w:val="20"/>
          <w:szCs w:val="20"/>
          <w:rtl w:val="0"/>
        </w:rPr>
        <w:t xml:space="preserve">. </w:t>
      </w:r>
    </w:p>
    <w:p w:rsidR="00A77B3E">
      <w:pPr>
        <w:pageBreakBefore w:val="0"/>
        <w:numPr>
          <w:ilvl w:val="0"/>
          <w:numId w:val="0"/>
        </w:numPr>
        <w:pBdr>
          <w:top w:val="nil"/>
          <w:left w:val="nil"/>
          <w:bottom w:val="nil"/>
          <w:right w:val="nil"/>
          <w:between w:val="nil"/>
          <w:bar w:val="nil"/>
        </w:pBdr>
        <w:bidi w:val="0"/>
        <w:spacing w:lineRule="auto"/>
        <w:rPr>
          <w:sz w:val="20"/>
          <w:szCs w:val="20"/>
        </w:rPr>
      </w:pPr>
    </w:p>
    <w:p w:rsidR="00A77B3E">
      <w:pPr>
        <w:pageBreakBefore w:val="0"/>
        <w:numPr>
          <w:ilvl w:val="0"/>
          <w:numId w:val="0"/>
        </w:numPr>
        <w:pBdr>
          <w:top w:val="nil"/>
          <w:left w:val="nil"/>
          <w:bottom w:val="nil"/>
          <w:right w:val="nil"/>
          <w:between w:val="nil"/>
          <w:bar w:val="nil"/>
        </w:pBdr>
        <w:bidi w:val="0"/>
        <w:spacing w:lineRule="auto"/>
        <w:rPr>
          <w:sz w:val="20"/>
          <w:szCs w:val="20"/>
        </w:rPr>
      </w:pPr>
      <w:r>
        <w:rPr>
          <w:sz w:val="20"/>
          <w:szCs w:val="20"/>
          <w:rtl w:val="0"/>
        </w:rPr>
        <w:t>Resources</w:t>
      </w:r>
      <w:r>
        <w:rPr>
          <w:sz w:val="20"/>
          <w:szCs w:val="20"/>
          <w:rtl w:val="0"/>
        </w:rPr>
        <w:t>:</w:t>
      </w:r>
      <w:r>
        <w:rPr>
          <w:b/>
          <w:bCs/>
          <w:sz w:val="20"/>
          <w:szCs w:val="20"/>
          <w:rtl w:val="0"/>
        </w:rPr>
        <w:t xml:space="preserve"> </w:t>
      </w:r>
    </w:p>
    <w:p w:rsidR="00A77B3E">
      <w:pPr>
        <w:pageBreakBefore w:val="0"/>
        <w:numPr>
          <w:ilvl w:val="0"/>
          <w:numId w:val="0"/>
        </w:numPr>
        <w:pBdr>
          <w:top w:val="nil"/>
          <w:left w:val="nil"/>
          <w:bottom w:val="nil"/>
          <w:right w:val="nil"/>
          <w:between w:val="nil"/>
          <w:bar w:val="nil"/>
        </w:pBdr>
        <w:bidi w:val="0"/>
        <w:spacing w:lineRule="auto"/>
        <w:rPr>
          <w:sz w:val="20"/>
          <w:szCs w:val="20"/>
        </w:rPr>
      </w:pPr>
      <w:r>
        <w:rPr>
          <w:sz w:val="20"/>
          <w:szCs w:val="20"/>
          <w:rtl w:val="0"/>
        </w:rPr>
        <w:t xml:space="preserve">(1997, ). </w:t>
      </w:r>
      <w:r>
        <w:rPr>
          <w:sz w:val="20"/>
          <w:szCs w:val="20"/>
          <w:rtl w:val="0"/>
        </w:rPr>
        <w:t>Parker</w:t>
      </w:r>
      <w:r>
        <w:rPr>
          <w:sz w:val="20"/>
          <w:szCs w:val="20"/>
          <w:rtl w:val="0"/>
        </w:rPr>
        <w:t xml:space="preserve"> </w:t>
      </w:r>
      <w:r>
        <w:rPr>
          <w:sz w:val="20"/>
          <w:szCs w:val="20"/>
          <w:rtl w:val="0"/>
        </w:rPr>
        <w:t>family</w:t>
      </w:r>
      <w:r>
        <w:rPr>
          <w:sz w:val="20"/>
          <w:szCs w:val="20"/>
          <w:rtl w:val="0"/>
        </w:rPr>
        <w:t xml:space="preserve"> </w:t>
      </w:r>
      <w:r>
        <w:rPr>
          <w:sz w:val="20"/>
          <w:szCs w:val="20"/>
          <w:rtl w:val="0"/>
        </w:rPr>
        <w:t>history</w:t>
      </w:r>
      <w:r>
        <w:rPr>
          <w:sz w:val="20"/>
          <w:szCs w:val="20"/>
          <w:rtl w:val="0"/>
        </w:rPr>
        <w:t xml:space="preserve">. </w:t>
      </w:r>
      <w:r>
        <w:rPr>
          <w:sz w:val="20"/>
          <w:szCs w:val="20"/>
          <w:rtl w:val="0"/>
        </w:rPr>
        <w:t>Retrieved</w:t>
      </w:r>
      <w:r>
        <w:rPr>
          <w:sz w:val="20"/>
          <w:szCs w:val="20"/>
          <w:rtl w:val="0"/>
        </w:rPr>
        <w:t xml:space="preserve"> </w:t>
      </w:r>
      <w:r>
        <w:rPr>
          <w:sz w:val="20"/>
          <w:szCs w:val="20"/>
          <w:rtl w:val="0"/>
        </w:rPr>
        <w:t>from</w:t>
      </w:r>
      <w:r>
        <w:rPr>
          <w:sz w:val="20"/>
          <w:szCs w:val="20"/>
          <w:rtl w:val="0"/>
        </w:rPr>
        <w:t xml:space="preserve"> </w:t>
      </w:r>
      <w:r>
        <w:rPr>
          <w:sz w:val="20"/>
          <w:szCs w:val="20"/>
          <w:rtl w:val="0"/>
        </w:rPr>
        <w:t>Ancestry</w:t>
      </w:r>
      <w:r>
        <w:rPr>
          <w:sz w:val="20"/>
          <w:szCs w:val="20"/>
          <w:rtl w:val="0"/>
        </w:rPr>
        <w:t>.</w:t>
      </w:r>
      <w:r>
        <w:rPr>
          <w:sz w:val="20"/>
          <w:szCs w:val="20"/>
          <w:rtl w:val="0"/>
        </w:rPr>
        <w:t>com</w:t>
      </w:r>
      <w:r>
        <w:rPr>
          <w:sz w:val="20"/>
          <w:szCs w:val="20"/>
          <w:rtl w:val="0"/>
        </w:rPr>
        <w:t xml:space="preserve"> </w:t>
      </w:r>
      <w:r>
        <w:rPr>
          <w:sz w:val="20"/>
          <w:szCs w:val="20"/>
          <w:rtl w:val="0"/>
        </w:rPr>
        <w:t>website</w:t>
      </w:r>
      <w:r>
        <w:rPr>
          <w:sz w:val="20"/>
          <w:szCs w:val="20"/>
          <w:rtl w:val="0"/>
        </w:rPr>
        <w:t xml:space="preserve">: </w:t>
      </w:r>
      <w:r>
        <w:fldChar w:fldCharType="begin"/>
      </w:r>
      <w:r>
        <w:instrText>HYPERLINK "http://www.ancestry.com/name-origin?surname=parker"</w:instrText>
      </w:r>
      <w:r>
        <w:fldChar w:fldCharType="separate"/>
      </w:r>
      <w:r>
        <w:rPr>
          <w:color w:val="1155CC"/>
          <w:sz w:val="20"/>
          <w:szCs w:val="20"/>
          <w:u w:val="single"/>
          <w:rtl w:val="0"/>
        </w:rPr>
        <w:t>http</w:t>
      </w:r>
      <w:r>
        <w:fldChar w:fldCharType="end"/>
      </w:r>
      <w:r>
        <w:fldChar w:fldCharType="begin"/>
      </w:r>
      <w:r>
        <w:instrText>HYPERLINK "http://www.ancestry.com/name-origin?surname=parker"</w:instrText>
      </w:r>
      <w:r>
        <w:fldChar w:fldCharType="separate"/>
      </w:r>
      <w:r>
        <w:rPr>
          <w:color w:val="1155CC"/>
          <w:sz w:val="20"/>
          <w:szCs w:val="20"/>
          <w:u w:val="single"/>
          <w:rtl w:val="0"/>
        </w:rPr>
        <w:t>://</w:t>
      </w:r>
      <w:r>
        <w:fldChar w:fldCharType="end"/>
      </w:r>
      <w:r>
        <w:fldChar w:fldCharType="begin"/>
      </w:r>
      <w:r>
        <w:instrText>HYPERLINK "http://www.ancestry.com/name-origin?surname=parker"</w:instrText>
      </w:r>
      <w:r>
        <w:fldChar w:fldCharType="separate"/>
      </w:r>
      <w:r>
        <w:rPr>
          <w:color w:val="1155CC"/>
          <w:sz w:val="20"/>
          <w:szCs w:val="20"/>
          <w:u w:val="single"/>
          <w:rtl w:val="0"/>
        </w:rPr>
        <w:t>www</w:t>
      </w:r>
      <w:r>
        <w:fldChar w:fldCharType="end"/>
      </w:r>
      <w:r>
        <w:fldChar w:fldCharType="begin"/>
      </w:r>
      <w:r>
        <w:instrText>HYPERLINK "http://www.ancestry.com/name-origin?surname=parker"</w:instrText>
      </w:r>
      <w:r>
        <w:fldChar w:fldCharType="separate"/>
      </w:r>
      <w:r>
        <w:rPr>
          <w:color w:val="1155CC"/>
          <w:sz w:val="20"/>
          <w:szCs w:val="20"/>
          <w:u w:val="single"/>
          <w:rtl w:val="0"/>
        </w:rPr>
        <w:t>.</w:t>
      </w:r>
      <w:r>
        <w:fldChar w:fldCharType="end"/>
      </w:r>
      <w:r>
        <w:fldChar w:fldCharType="begin"/>
      </w:r>
      <w:r>
        <w:instrText>HYPERLINK "http://www.ancestry.com/name-origin?surname=parker"</w:instrText>
      </w:r>
      <w:r>
        <w:fldChar w:fldCharType="separate"/>
      </w:r>
      <w:r>
        <w:rPr>
          <w:color w:val="1155CC"/>
          <w:sz w:val="20"/>
          <w:szCs w:val="20"/>
          <w:u w:val="single"/>
          <w:rtl w:val="0"/>
        </w:rPr>
        <w:t>ancestry</w:t>
      </w:r>
      <w:r>
        <w:fldChar w:fldCharType="end"/>
      </w:r>
      <w:r>
        <w:fldChar w:fldCharType="begin"/>
      </w:r>
      <w:r>
        <w:instrText>HYPERLINK "http://www.ancestry.com/name-origin?surname=parker"</w:instrText>
      </w:r>
      <w:r>
        <w:fldChar w:fldCharType="separate"/>
      </w:r>
      <w:r>
        <w:rPr>
          <w:color w:val="1155CC"/>
          <w:sz w:val="20"/>
          <w:szCs w:val="20"/>
          <w:u w:val="single"/>
          <w:rtl w:val="0"/>
        </w:rPr>
        <w:t>.</w:t>
      </w:r>
      <w:r>
        <w:fldChar w:fldCharType="end"/>
      </w:r>
      <w:r>
        <w:fldChar w:fldCharType="begin"/>
      </w:r>
      <w:r>
        <w:instrText>HYPERLINK "http://www.ancestry.com/name-origin?surname=parker"</w:instrText>
      </w:r>
      <w:r>
        <w:fldChar w:fldCharType="separate"/>
      </w:r>
      <w:r>
        <w:rPr>
          <w:color w:val="1155CC"/>
          <w:sz w:val="20"/>
          <w:szCs w:val="20"/>
          <w:u w:val="single"/>
          <w:rtl w:val="0"/>
        </w:rPr>
        <w:t>com</w:t>
      </w:r>
      <w:r>
        <w:fldChar w:fldCharType="end"/>
      </w:r>
      <w:r>
        <w:fldChar w:fldCharType="begin"/>
      </w:r>
      <w:r>
        <w:instrText>HYPERLINK "http://www.ancestry.com/name-origin?surname=parker"</w:instrText>
      </w:r>
      <w:r>
        <w:fldChar w:fldCharType="separate"/>
      </w:r>
      <w:r>
        <w:rPr>
          <w:color w:val="1155CC"/>
          <w:sz w:val="20"/>
          <w:szCs w:val="20"/>
          <w:u w:val="single"/>
          <w:rtl w:val="0"/>
        </w:rPr>
        <w:t>/</w:t>
      </w:r>
      <w:r>
        <w:fldChar w:fldCharType="end"/>
      </w:r>
      <w:r>
        <w:fldChar w:fldCharType="begin"/>
      </w:r>
      <w:r>
        <w:instrText>HYPERLINK "http://www.ancestry.com/name-origin?surname=parker"</w:instrText>
      </w:r>
      <w:r>
        <w:fldChar w:fldCharType="separate"/>
      </w:r>
      <w:r>
        <w:rPr>
          <w:color w:val="1155CC"/>
          <w:sz w:val="20"/>
          <w:szCs w:val="20"/>
          <w:u w:val="single"/>
          <w:rtl w:val="0"/>
        </w:rPr>
        <w:t>name</w:t>
      </w:r>
      <w:r>
        <w:fldChar w:fldCharType="end"/>
      </w:r>
      <w:r>
        <w:fldChar w:fldCharType="begin"/>
      </w:r>
      <w:r>
        <w:instrText>HYPERLINK "http://www.ancestry.com/name-origin?surname=parker"</w:instrText>
      </w:r>
      <w:r>
        <w:fldChar w:fldCharType="separate"/>
      </w:r>
      <w:r>
        <w:rPr>
          <w:color w:val="1155CC"/>
          <w:sz w:val="20"/>
          <w:szCs w:val="20"/>
          <w:u w:val="single"/>
          <w:rtl w:val="0"/>
        </w:rPr>
        <w:t>-</w:t>
      </w:r>
      <w:r>
        <w:fldChar w:fldCharType="end"/>
      </w:r>
      <w:r>
        <w:fldChar w:fldCharType="begin"/>
      </w:r>
      <w:r>
        <w:instrText>HYPERLINK "http://www.ancestry.com/name-origin?surname=parker"</w:instrText>
      </w:r>
      <w:r>
        <w:fldChar w:fldCharType="separate"/>
      </w:r>
      <w:r>
        <w:rPr>
          <w:color w:val="1155CC"/>
          <w:sz w:val="20"/>
          <w:szCs w:val="20"/>
          <w:u w:val="single"/>
          <w:rtl w:val="0"/>
        </w:rPr>
        <w:t>origin</w:t>
      </w:r>
      <w:r>
        <w:fldChar w:fldCharType="end"/>
      </w:r>
      <w:r>
        <w:fldChar w:fldCharType="begin"/>
      </w:r>
      <w:r>
        <w:instrText>HYPERLINK "http://www.ancestry.com/name-origin?surname=parker"</w:instrText>
      </w:r>
      <w:r>
        <w:fldChar w:fldCharType="separate"/>
      </w:r>
      <w:r>
        <w:rPr>
          <w:color w:val="1155CC"/>
          <w:sz w:val="20"/>
          <w:szCs w:val="20"/>
          <w:u w:val="single"/>
          <w:rtl w:val="0"/>
        </w:rPr>
        <w:t>?</w:t>
      </w:r>
      <w:r>
        <w:fldChar w:fldCharType="end"/>
      </w:r>
      <w:r>
        <w:fldChar w:fldCharType="begin"/>
      </w:r>
      <w:r>
        <w:instrText>HYPERLINK "http://www.ancestry.com/name-origin?surname=parker"</w:instrText>
      </w:r>
      <w:r>
        <w:fldChar w:fldCharType="separate"/>
      </w:r>
      <w:r>
        <w:rPr>
          <w:color w:val="1155CC"/>
          <w:sz w:val="20"/>
          <w:szCs w:val="20"/>
          <w:u w:val="single"/>
          <w:rtl w:val="0"/>
        </w:rPr>
        <w:t>surname</w:t>
      </w:r>
      <w:r>
        <w:fldChar w:fldCharType="end"/>
      </w:r>
      <w:r>
        <w:fldChar w:fldCharType="begin"/>
      </w:r>
      <w:r>
        <w:instrText>HYPERLINK "http://www.ancestry.com/name-origin?surname=parker"</w:instrText>
      </w:r>
      <w:r>
        <w:fldChar w:fldCharType="separate"/>
      </w:r>
      <w:r>
        <w:rPr>
          <w:color w:val="1155CC"/>
          <w:sz w:val="20"/>
          <w:szCs w:val="20"/>
          <w:u w:val="single"/>
          <w:rtl w:val="0"/>
        </w:rPr>
        <w:t>=</w:t>
      </w:r>
      <w:r>
        <w:fldChar w:fldCharType="end"/>
      </w:r>
      <w:r>
        <w:fldChar w:fldCharType="begin"/>
      </w:r>
      <w:r>
        <w:instrText>HYPERLINK "http://www.ancestry.com/name-origin?surname=parker"</w:instrText>
      </w:r>
      <w:r>
        <w:fldChar w:fldCharType="separate"/>
      </w:r>
      <w:r>
        <w:rPr>
          <w:color w:val="1155CC"/>
          <w:sz w:val="20"/>
          <w:szCs w:val="20"/>
          <w:u w:val="single"/>
          <w:rtl w:val="0"/>
        </w:rPr>
        <w:t>parker</w:t>
      </w:r>
      <w:r>
        <w:fldChar w:fldCharType="end"/>
      </w:r>
    </w:p>
    <w:p w:rsidR="00A77B3E">
      <w:pPr>
        <w:pageBreakBefore w:val="0"/>
        <w:numPr>
          <w:ilvl w:val="0"/>
          <w:numId w:val="0"/>
        </w:numPr>
        <w:pBdr>
          <w:top w:val="nil"/>
          <w:left w:val="nil"/>
          <w:bottom w:val="nil"/>
          <w:right w:val="nil"/>
          <w:between w:val="nil"/>
          <w:bar w:val="nil"/>
        </w:pBdr>
        <w:bidi w:val="0"/>
        <w:spacing w:lineRule="auto"/>
        <w:rPr>
          <w:color w:val="1155CC"/>
          <w:sz w:val="20"/>
          <w:szCs w:val="20"/>
          <w:u w:val="single"/>
        </w:rPr>
      </w:pPr>
    </w:p>
    <w:p w:rsidR="00A77B3E">
      <w:pPr>
        <w:pageBreakBefore w:val="0"/>
        <w:numPr>
          <w:ilvl w:val="0"/>
          <w:numId w:val="0"/>
        </w:numPr>
        <w:pBdr>
          <w:top w:val="nil"/>
          <w:left w:val="nil"/>
          <w:bottom w:val="nil"/>
          <w:right w:val="nil"/>
          <w:between w:val="nil"/>
          <w:bar w:val="nil"/>
        </w:pBdr>
        <w:bidi w:val="0"/>
        <w:spacing w:lineRule="auto"/>
        <w:rPr>
          <w:sz w:val="20"/>
          <w:szCs w:val="20"/>
        </w:rPr>
      </w:pPr>
      <w:r>
        <w:rPr>
          <w:sz w:val="20"/>
          <w:szCs w:val="20"/>
          <w:rtl w:val="0"/>
        </w:rPr>
        <w:t xml:space="preserve">(1996, ). </w:t>
      </w:r>
      <w:r>
        <w:rPr>
          <w:sz w:val="20"/>
          <w:szCs w:val="20"/>
          <w:rtl w:val="0"/>
        </w:rPr>
        <w:t>Michael</w:t>
      </w:r>
      <w:r>
        <w:rPr>
          <w:sz w:val="20"/>
          <w:szCs w:val="20"/>
          <w:rtl w:val="0"/>
        </w:rPr>
        <w:t xml:space="preserve">. </w:t>
      </w:r>
      <w:r>
        <w:rPr>
          <w:sz w:val="20"/>
          <w:szCs w:val="20"/>
          <w:rtl w:val="0"/>
        </w:rPr>
        <w:t>Retrieved</w:t>
      </w:r>
      <w:r>
        <w:rPr>
          <w:sz w:val="20"/>
          <w:szCs w:val="20"/>
          <w:rtl w:val="0"/>
        </w:rPr>
        <w:t xml:space="preserve"> </w:t>
      </w:r>
      <w:r>
        <w:rPr>
          <w:sz w:val="20"/>
          <w:szCs w:val="20"/>
          <w:rtl w:val="0"/>
        </w:rPr>
        <w:t>from</w:t>
      </w:r>
      <w:r>
        <w:rPr>
          <w:sz w:val="20"/>
          <w:szCs w:val="20"/>
          <w:rtl w:val="0"/>
        </w:rPr>
        <w:t xml:space="preserve"> </w:t>
      </w:r>
      <w:r>
        <w:rPr>
          <w:sz w:val="20"/>
          <w:szCs w:val="20"/>
          <w:rtl w:val="0"/>
        </w:rPr>
        <w:t>Behind</w:t>
      </w:r>
      <w:r>
        <w:rPr>
          <w:sz w:val="20"/>
          <w:szCs w:val="20"/>
          <w:rtl w:val="0"/>
        </w:rPr>
        <w:t xml:space="preserve"> </w:t>
      </w:r>
      <w:r>
        <w:rPr>
          <w:sz w:val="20"/>
          <w:szCs w:val="20"/>
          <w:rtl w:val="0"/>
        </w:rPr>
        <w:t>the</w:t>
      </w:r>
      <w:r>
        <w:rPr>
          <w:sz w:val="20"/>
          <w:szCs w:val="20"/>
          <w:rtl w:val="0"/>
        </w:rPr>
        <w:t xml:space="preserve"> </w:t>
      </w:r>
      <w:r>
        <w:rPr>
          <w:sz w:val="20"/>
          <w:szCs w:val="20"/>
          <w:rtl w:val="0"/>
        </w:rPr>
        <w:t>Name</w:t>
      </w:r>
      <w:r>
        <w:rPr>
          <w:sz w:val="20"/>
          <w:szCs w:val="20"/>
          <w:rtl w:val="0"/>
        </w:rPr>
        <w:t xml:space="preserve"> </w:t>
      </w:r>
      <w:r>
        <w:rPr>
          <w:sz w:val="20"/>
          <w:szCs w:val="20"/>
          <w:rtl w:val="0"/>
        </w:rPr>
        <w:t>website</w:t>
      </w:r>
      <w:r>
        <w:rPr>
          <w:sz w:val="20"/>
          <w:szCs w:val="20"/>
          <w:rtl w:val="0"/>
        </w:rPr>
        <w:t xml:space="preserve">: </w:t>
      </w:r>
      <w:r>
        <w:fldChar w:fldCharType="begin"/>
      </w:r>
      <w:r>
        <w:instrText>HYPERLINK "http://www.behindthename.com/name/michael"</w:instrText>
      </w:r>
      <w:r>
        <w:fldChar w:fldCharType="separate"/>
      </w:r>
      <w:r>
        <w:rPr>
          <w:color w:val="1155CC"/>
          <w:sz w:val="20"/>
          <w:szCs w:val="20"/>
          <w:u w:val="single"/>
          <w:rtl w:val="0"/>
        </w:rPr>
        <w:t>http</w:t>
      </w:r>
      <w:r>
        <w:fldChar w:fldCharType="end"/>
      </w:r>
      <w:r>
        <w:fldChar w:fldCharType="begin"/>
      </w:r>
      <w:r>
        <w:instrText>HYPERLINK "http://www.behindthename.com/name/michael"</w:instrText>
      </w:r>
      <w:r>
        <w:fldChar w:fldCharType="separate"/>
      </w:r>
      <w:r>
        <w:rPr>
          <w:color w:val="1155CC"/>
          <w:sz w:val="20"/>
          <w:szCs w:val="20"/>
          <w:u w:val="single"/>
          <w:rtl w:val="0"/>
        </w:rPr>
        <w:t>://</w:t>
      </w:r>
      <w:r>
        <w:fldChar w:fldCharType="end"/>
      </w:r>
      <w:r>
        <w:fldChar w:fldCharType="begin"/>
      </w:r>
      <w:r>
        <w:instrText>HYPERLINK "http://www.behindthename.com/name/michael"</w:instrText>
      </w:r>
      <w:r>
        <w:fldChar w:fldCharType="separate"/>
      </w:r>
      <w:r>
        <w:rPr>
          <w:color w:val="1155CC"/>
          <w:sz w:val="20"/>
          <w:szCs w:val="20"/>
          <w:u w:val="single"/>
          <w:rtl w:val="0"/>
        </w:rPr>
        <w:t>www</w:t>
      </w:r>
      <w:r>
        <w:fldChar w:fldCharType="end"/>
      </w:r>
      <w:r>
        <w:fldChar w:fldCharType="begin"/>
      </w:r>
      <w:r>
        <w:instrText>HYPERLINK "http://www.behindthename.com/name/michael"</w:instrText>
      </w:r>
      <w:r>
        <w:fldChar w:fldCharType="separate"/>
      </w:r>
      <w:r>
        <w:rPr>
          <w:color w:val="1155CC"/>
          <w:sz w:val="20"/>
          <w:szCs w:val="20"/>
          <w:u w:val="single"/>
          <w:rtl w:val="0"/>
        </w:rPr>
        <w:t>.</w:t>
      </w:r>
      <w:r>
        <w:fldChar w:fldCharType="end"/>
      </w:r>
      <w:r>
        <w:fldChar w:fldCharType="begin"/>
      </w:r>
      <w:r>
        <w:instrText>HYPERLINK "http://www.behindthename.com/name/michael"</w:instrText>
      </w:r>
      <w:r>
        <w:fldChar w:fldCharType="separate"/>
      </w:r>
      <w:r>
        <w:rPr>
          <w:color w:val="1155CC"/>
          <w:sz w:val="20"/>
          <w:szCs w:val="20"/>
          <w:u w:val="single"/>
          <w:rtl w:val="0"/>
        </w:rPr>
        <w:t>behindthename</w:t>
      </w:r>
      <w:r>
        <w:fldChar w:fldCharType="end"/>
      </w:r>
      <w:r>
        <w:fldChar w:fldCharType="begin"/>
      </w:r>
      <w:r>
        <w:instrText>HYPERLINK "http://www.behindthename.com/name/michael"</w:instrText>
      </w:r>
      <w:r>
        <w:fldChar w:fldCharType="separate"/>
      </w:r>
      <w:r>
        <w:rPr>
          <w:color w:val="1155CC"/>
          <w:sz w:val="20"/>
          <w:szCs w:val="20"/>
          <w:u w:val="single"/>
          <w:rtl w:val="0"/>
        </w:rPr>
        <w:t>.</w:t>
      </w:r>
      <w:r>
        <w:fldChar w:fldCharType="end"/>
      </w:r>
      <w:r>
        <w:fldChar w:fldCharType="begin"/>
      </w:r>
      <w:r>
        <w:instrText>HYPERLINK "http://www.behindthename.com/name/michael"</w:instrText>
      </w:r>
      <w:r>
        <w:fldChar w:fldCharType="separate"/>
      </w:r>
      <w:r>
        <w:rPr>
          <w:color w:val="1155CC"/>
          <w:sz w:val="20"/>
          <w:szCs w:val="20"/>
          <w:u w:val="single"/>
          <w:rtl w:val="0"/>
        </w:rPr>
        <w:t>com</w:t>
      </w:r>
      <w:r>
        <w:fldChar w:fldCharType="end"/>
      </w:r>
      <w:r>
        <w:fldChar w:fldCharType="begin"/>
      </w:r>
      <w:r>
        <w:instrText>HYPERLINK "http://www.behindthename.com/name/michael"</w:instrText>
      </w:r>
      <w:r>
        <w:fldChar w:fldCharType="separate"/>
      </w:r>
      <w:r>
        <w:rPr>
          <w:color w:val="1155CC"/>
          <w:sz w:val="20"/>
          <w:szCs w:val="20"/>
          <w:u w:val="single"/>
          <w:rtl w:val="0"/>
        </w:rPr>
        <w:t>/</w:t>
      </w:r>
      <w:r>
        <w:fldChar w:fldCharType="end"/>
      </w:r>
      <w:r>
        <w:fldChar w:fldCharType="begin"/>
      </w:r>
      <w:r>
        <w:instrText>HYPERLINK "http://www.behindthename.com/name/michael"</w:instrText>
      </w:r>
      <w:r>
        <w:fldChar w:fldCharType="separate"/>
      </w:r>
      <w:r>
        <w:rPr>
          <w:color w:val="1155CC"/>
          <w:sz w:val="20"/>
          <w:szCs w:val="20"/>
          <w:u w:val="single"/>
          <w:rtl w:val="0"/>
        </w:rPr>
        <w:t>name</w:t>
      </w:r>
      <w:r>
        <w:fldChar w:fldCharType="end"/>
      </w:r>
      <w:r>
        <w:fldChar w:fldCharType="begin"/>
      </w:r>
      <w:r>
        <w:instrText>HYPERLINK "http://www.behindthename.com/name/michael"</w:instrText>
      </w:r>
      <w:r>
        <w:fldChar w:fldCharType="separate"/>
      </w:r>
      <w:r>
        <w:rPr>
          <w:color w:val="1155CC"/>
          <w:sz w:val="20"/>
          <w:szCs w:val="20"/>
          <w:u w:val="single"/>
          <w:rtl w:val="0"/>
        </w:rPr>
        <w:t>/</w:t>
      </w:r>
      <w:r>
        <w:fldChar w:fldCharType="end"/>
      </w:r>
      <w:r>
        <w:fldChar w:fldCharType="begin"/>
      </w:r>
      <w:r>
        <w:instrText>HYPERLINK "http://www.behindthename.com/name/michael"</w:instrText>
      </w:r>
      <w:r>
        <w:fldChar w:fldCharType="separate"/>
      </w:r>
      <w:r>
        <w:rPr>
          <w:color w:val="1155CC"/>
          <w:sz w:val="20"/>
          <w:szCs w:val="20"/>
          <w:u w:val="single"/>
          <w:rtl w:val="0"/>
        </w:rPr>
        <w:t>michael</w:t>
      </w:r>
      <w:r>
        <w:fldChar w:fldCharType="end"/>
      </w:r>
    </w:p>
    <w:p w:rsidR="00A77B3E">
      <w:pPr>
        <w:pageBreakBefore w:val="0"/>
        <w:numPr>
          <w:ilvl w:val="0"/>
          <w:numId w:val="0"/>
        </w:numPr>
        <w:pBdr>
          <w:top w:val="nil"/>
          <w:left w:val="nil"/>
          <w:bottom w:val="nil"/>
          <w:right w:val="nil"/>
          <w:between w:val="nil"/>
          <w:bar w:val="nil"/>
        </w:pBdr>
        <w:bidi w:val="0"/>
        <w:spacing w:lineRule="auto"/>
        <w:rPr>
          <w:color w:val="1155CC"/>
          <w:sz w:val="20"/>
          <w:szCs w:val="20"/>
          <w:u w:val="single"/>
        </w:rPr>
      </w:pPr>
    </w:p>
    <w:p w:rsidR="00A77B3E">
      <w:pPr>
        <w:pageBreakBefore w:val="0"/>
        <w:numPr>
          <w:ilvl w:val="0"/>
          <w:numId w:val="0"/>
        </w:numPr>
        <w:pBdr>
          <w:top w:val="nil"/>
          <w:left w:val="nil"/>
          <w:bottom w:val="nil"/>
          <w:right w:val="nil"/>
          <w:between w:val="nil"/>
          <w:bar w:val="nil"/>
        </w:pBdr>
        <w:bidi w:val="0"/>
        <w:spacing w:lineRule="auto"/>
        <w:rPr>
          <w:sz w:val="20"/>
          <w:szCs w:val="20"/>
        </w:rPr>
      </w:pPr>
      <w:r>
        <w:rPr>
          <w:sz w:val="20"/>
          <w:szCs w:val="20"/>
          <w:rtl w:val="0"/>
        </w:rPr>
        <w:t xml:space="preserve">(1996, ). </w:t>
      </w:r>
      <w:r>
        <w:rPr>
          <w:sz w:val="20"/>
          <w:szCs w:val="20"/>
          <w:rtl w:val="0"/>
        </w:rPr>
        <w:t>Michelle</w:t>
      </w:r>
      <w:r>
        <w:rPr>
          <w:sz w:val="20"/>
          <w:szCs w:val="20"/>
          <w:rtl w:val="0"/>
        </w:rPr>
        <w:t xml:space="preserve">. </w:t>
      </w:r>
      <w:r>
        <w:rPr>
          <w:sz w:val="20"/>
          <w:szCs w:val="20"/>
          <w:rtl w:val="0"/>
        </w:rPr>
        <w:t>Retrieved</w:t>
      </w:r>
      <w:r>
        <w:rPr>
          <w:sz w:val="20"/>
          <w:szCs w:val="20"/>
          <w:rtl w:val="0"/>
        </w:rPr>
        <w:t xml:space="preserve"> </w:t>
      </w:r>
      <w:r>
        <w:rPr>
          <w:sz w:val="20"/>
          <w:szCs w:val="20"/>
          <w:rtl w:val="0"/>
        </w:rPr>
        <w:t>from</w:t>
      </w:r>
      <w:r>
        <w:rPr>
          <w:sz w:val="20"/>
          <w:szCs w:val="20"/>
          <w:rtl w:val="0"/>
        </w:rPr>
        <w:t xml:space="preserve"> </w:t>
      </w:r>
      <w:r>
        <w:rPr>
          <w:sz w:val="20"/>
          <w:szCs w:val="20"/>
          <w:rtl w:val="0"/>
        </w:rPr>
        <w:t>Behind</w:t>
      </w:r>
      <w:r>
        <w:rPr>
          <w:sz w:val="20"/>
          <w:szCs w:val="20"/>
          <w:rtl w:val="0"/>
        </w:rPr>
        <w:t xml:space="preserve"> </w:t>
      </w:r>
      <w:r>
        <w:rPr>
          <w:sz w:val="20"/>
          <w:szCs w:val="20"/>
          <w:rtl w:val="0"/>
        </w:rPr>
        <w:t>the</w:t>
      </w:r>
      <w:r>
        <w:rPr>
          <w:sz w:val="20"/>
          <w:szCs w:val="20"/>
          <w:rtl w:val="0"/>
        </w:rPr>
        <w:t xml:space="preserve"> </w:t>
      </w:r>
      <w:r>
        <w:rPr>
          <w:sz w:val="20"/>
          <w:szCs w:val="20"/>
          <w:rtl w:val="0"/>
        </w:rPr>
        <w:t>Name</w:t>
      </w:r>
      <w:r>
        <w:rPr>
          <w:sz w:val="20"/>
          <w:szCs w:val="20"/>
          <w:rtl w:val="0"/>
        </w:rPr>
        <w:t xml:space="preserve"> </w:t>
      </w:r>
      <w:r>
        <w:rPr>
          <w:sz w:val="20"/>
          <w:szCs w:val="20"/>
          <w:rtl w:val="0"/>
        </w:rPr>
        <w:t>website</w:t>
      </w:r>
      <w:r>
        <w:rPr>
          <w:sz w:val="20"/>
          <w:szCs w:val="20"/>
          <w:rtl w:val="0"/>
        </w:rPr>
        <w:t xml:space="preserve">: </w:t>
      </w:r>
      <w:r>
        <w:fldChar w:fldCharType="begin"/>
      </w:r>
      <w:r>
        <w:instrText>HYPERLINK "http://www.behindthename.com/name/michelle"</w:instrText>
      </w:r>
      <w:r>
        <w:fldChar w:fldCharType="separate"/>
      </w:r>
      <w:r>
        <w:rPr>
          <w:color w:val="1155CC"/>
          <w:sz w:val="20"/>
          <w:szCs w:val="20"/>
          <w:u w:val="single"/>
          <w:rtl w:val="0"/>
        </w:rPr>
        <w:t>http</w:t>
      </w:r>
      <w:r>
        <w:fldChar w:fldCharType="end"/>
      </w:r>
      <w:r>
        <w:fldChar w:fldCharType="begin"/>
      </w:r>
      <w:r>
        <w:instrText>HYPERLINK "http://www.behindthename.com/name/michelle"</w:instrText>
      </w:r>
      <w:r>
        <w:fldChar w:fldCharType="separate"/>
      </w:r>
      <w:r>
        <w:rPr>
          <w:color w:val="1155CC"/>
          <w:sz w:val="20"/>
          <w:szCs w:val="20"/>
          <w:u w:val="single"/>
          <w:rtl w:val="0"/>
        </w:rPr>
        <w:t>://</w:t>
      </w:r>
      <w:r>
        <w:fldChar w:fldCharType="end"/>
      </w:r>
      <w:r>
        <w:fldChar w:fldCharType="begin"/>
      </w:r>
      <w:r>
        <w:instrText>HYPERLINK "http://www.behindthename.com/name/michelle"</w:instrText>
      </w:r>
      <w:r>
        <w:fldChar w:fldCharType="separate"/>
      </w:r>
      <w:r>
        <w:rPr>
          <w:color w:val="1155CC"/>
          <w:sz w:val="20"/>
          <w:szCs w:val="20"/>
          <w:u w:val="single"/>
          <w:rtl w:val="0"/>
        </w:rPr>
        <w:t>www</w:t>
      </w:r>
      <w:r>
        <w:fldChar w:fldCharType="end"/>
      </w:r>
      <w:r>
        <w:fldChar w:fldCharType="begin"/>
      </w:r>
      <w:r>
        <w:instrText>HYPERLINK "http://www.behindthename.com/name/michelle"</w:instrText>
      </w:r>
      <w:r>
        <w:fldChar w:fldCharType="separate"/>
      </w:r>
      <w:r>
        <w:rPr>
          <w:color w:val="1155CC"/>
          <w:sz w:val="20"/>
          <w:szCs w:val="20"/>
          <w:u w:val="single"/>
          <w:rtl w:val="0"/>
        </w:rPr>
        <w:t>.</w:t>
      </w:r>
      <w:r>
        <w:fldChar w:fldCharType="end"/>
      </w:r>
      <w:r>
        <w:fldChar w:fldCharType="begin"/>
      </w:r>
      <w:r>
        <w:instrText>HYPERLINK "http://www.behindthename.com/name/michelle"</w:instrText>
      </w:r>
      <w:r>
        <w:fldChar w:fldCharType="separate"/>
      </w:r>
      <w:r>
        <w:rPr>
          <w:color w:val="1155CC"/>
          <w:sz w:val="20"/>
          <w:szCs w:val="20"/>
          <w:u w:val="single"/>
          <w:rtl w:val="0"/>
        </w:rPr>
        <w:t>behindthename</w:t>
      </w:r>
      <w:r>
        <w:fldChar w:fldCharType="end"/>
      </w:r>
      <w:r>
        <w:fldChar w:fldCharType="begin"/>
      </w:r>
      <w:r>
        <w:instrText>HYPERLINK "http://www.behindthename.com/name/michelle"</w:instrText>
      </w:r>
      <w:r>
        <w:fldChar w:fldCharType="separate"/>
      </w:r>
      <w:r>
        <w:rPr>
          <w:color w:val="1155CC"/>
          <w:sz w:val="20"/>
          <w:szCs w:val="20"/>
          <w:u w:val="single"/>
          <w:rtl w:val="0"/>
        </w:rPr>
        <w:t>.</w:t>
      </w:r>
      <w:r>
        <w:fldChar w:fldCharType="end"/>
      </w:r>
      <w:r>
        <w:fldChar w:fldCharType="begin"/>
      </w:r>
      <w:r>
        <w:instrText>HYPERLINK "http://www.behindthename.com/name/michelle"</w:instrText>
      </w:r>
      <w:r>
        <w:fldChar w:fldCharType="separate"/>
      </w:r>
      <w:r>
        <w:rPr>
          <w:color w:val="1155CC"/>
          <w:sz w:val="20"/>
          <w:szCs w:val="20"/>
          <w:u w:val="single"/>
          <w:rtl w:val="0"/>
        </w:rPr>
        <w:t>com</w:t>
      </w:r>
      <w:r>
        <w:fldChar w:fldCharType="end"/>
      </w:r>
      <w:r>
        <w:fldChar w:fldCharType="begin"/>
      </w:r>
      <w:r>
        <w:instrText>HYPERLINK "http://www.behindthename.com/name/michelle"</w:instrText>
      </w:r>
      <w:r>
        <w:fldChar w:fldCharType="separate"/>
      </w:r>
      <w:r>
        <w:rPr>
          <w:color w:val="1155CC"/>
          <w:sz w:val="20"/>
          <w:szCs w:val="20"/>
          <w:u w:val="single"/>
          <w:rtl w:val="0"/>
        </w:rPr>
        <w:t>/</w:t>
      </w:r>
      <w:r>
        <w:fldChar w:fldCharType="end"/>
      </w:r>
      <w:r>
        <w:fldChar w:fldCharType="begin"/>
      </w:r>
      <w:r>
        <w:instrText>HYPERLINK "http://www.behindthename.com/name/michelle"</w:instrText>
      </w:r>
      <w:r>
        <w:fldChar w:fldCharType="separate"/>
      </w:r>
      <w:r>
        <w:rPr>
          <w:color w:val="1155CC"/>
          <w:sz w:val="20"/>
          <w:szCs w:val="20"/>
          <w:u w:val="single"/>
          <w:rtl w:val="0"/>
        </w:rPr>
        <w:t>name</w:t>
      </w:r>
      <w:r>
        <w:fldChar w:fldCharType="end"/>
      </w:r>
      <w:r>
        <w:fldChar w:fldCharType="begin"/>
      </w:r>
      <w:r>
        <w:instrText>HYPERLINK "http://www.behindthename.com/name/michelle"</w:instrText>
      </w:r>
      <w:r>
        <w:fldChar w:fldCharType="separate"/>
      </w:r>
      <w:r>
        <w:rPr>
          <w:color w:val="1155CC"/>
          <w:sz w:val="20"/>
          <w:szCs w:val="20"/>
          <w:u w:val="single"/>
          <w:rtl w:val="0"/>
        </w:rPr>
        <w:t>/</w:t>
      </w:r>
      <w:r>
        <w:fldChar w:fldCharType="end"/>
      </w:r>
      <w:r>
        <w:fldChar w:fldCharType="begin"/>
      </w:r>
      <w:r>
        <w:instrText>HYPERLINK "http://www.behindthename.com/name/michelle"</w:instrText>
      </w:r>
      <w:r>
        <w:fldChar w:fldCharType="separate"/>
      </w:r>
      <w:r>
        <w:rPr>
          <w:color w:val="1155CC"/>
          <w:sz w:val="20"/>
          <w:szCs w:val="20"/>
          <w:u w:val="single"/>
          <w:rtl w:val="0"/>
        </w:rPr>
        <w:t>michelle</w:t>
      </w:r>
      <w:r>
        <w:fldChar w:fldCharType="end"/>
      </w:r>
    </w:p>
    <w:p w:rsidR="00A77B3E">
      <w:pPr>
        <w:pageBreakBefore w:val="0"/>
        <w:numPr>
          <w:ilvl w:val="0"/>
          <w:numId w:val="0"/>
        </w:numPr>
        <w:pBdr>
          <w:top w:val="nil"/>
          <w:left w:val="nil"/>
          <w:bottom w:val="nil"/>
          <w:right w:val="nil"/>
          <w:between w:val="nil"/>
          <w:bar w:val="nil"/>
        </w:pBdr>
        <w:bidi w:val="0"/>
        <w:spacing w:lineRule="auto"/>
        <w:rPr>
          <w:color w:val="1155CC"/>
          <w:sz w:val="20"/>
          <w:szCs w:val="20"/>
          <w:u w:val="single"/>
        </w:rPr>
      </w:pPr>
    </w:p>
    <w:p w:rsidR="00A77B3E">
      <w:pPr>
        <w:pageBreakBefore w:val="0"/>
        <w:numPr>
          <w:ilvl w:val="0"/>
          <w:numId w:val="0"/>
        </w:numPr>
        <w:pBdr>
          <w:top w:val="nil"/>
          <w:left w:val="nil"/>
          <w:bottom w:val="nil"/>
          <w:right w:val="nil"/>
          <w:between w:val="nil"/>
          <w:bar w:val="nil"/>
        </w:pBdr>
        <w:bidi w:val="0"/>
        <w:spacing w:lineRule="auto"/>
        <w:rPr>
          <w:sz w:val="20"/>
          <w:szCs w:val="20"/>
        </w:rPr>
      </w:pPr>
      <w:r>
        <w:rPr>
          <w:sz w:val="20"/>
          <w:szCs w:val="20"/>
          <w:rtl w:val="0"/>
        </w:rPr>
        <w:t>Ideas</w:t>
      </w:r>
      <w:r>
        <w:rPr>
          <w:sz w:val="20"/>
          <w:szCs w:val="20"/>
          <w:rtl w:val="0"/>
        </w:rPr>
        <w:t xml:space="preserve"> </w:t>
      </w:r>
      <w:r>
        <w:rPr>
          <w:sz w:val="20"/>
          <w:szCs w:val="20"/>
          <w:rtl w:val="0"/>
        </w:rPr>
        <w:t>for</w:t>
      </w:r>
      <w:r>
        <w:rPr>
          <w:sz w:val="20"/>
          <w:szCs w:val="20"/>
          <w:rtl w:val="0"/>
        </w:rPr>
        <w:t xml:space="preserve"> </w:t>
      </w:r>
      <w:r>
        <w:rPr>
          <w:sz w:val="20"/>
          <w:szCs w:val="20"/>
          <w:rtl w:val="0"/>
        </w:rPr>
        <w:t>use</w:t>
      </w:r>
      <w:r>
        <w:rPr>
          <w:sz w:val="20"/>
          <w:szCs w:val="20"/>
          <w:rtl w:val="0"/>
        </w:rPr>
        <w:t xml:space="preserve"> </w:t>
      </w:r>
      <w:r>
        <w:rPr>
          <w:sz w:val="20"/>
          <w:szCs w:val="20"/>
          <w:rtl w:val="0"/>
        </w:rPr>
        <w:t>in</w:t>
      </w:r>
      <w:r>
        <w:rPr>
          <w:sz w:val="20"/>
          <w:szCs w:val="20"/>
          <w:rtl w:val="0"/>
        </w:rPr>
        <w:t xml:space="preserve"> </w:t>
      </w:r>
      <w:r>
        <w:rPr>
          <w:sz w:val="20"/>
          <w:szCs w:val="20"/>
          <w:rtl w:val="0"/>
        </w:rPr>
        <w:t>the</w:t>
      </w:r>
      <w:r>
        <w:rPr>
          <w:sz w:val="20"/>
          <w:szCs w:val="20"/>
          <w:rtl w:val="0"/>
        </w:rPr>
        <w:t xml:space="preserve"> </w:t>
      </w:r>
      <w:r>
        <w:rPr>
          <w:sz w:val="20"/>
          <w:szCs w:val="20"/>
          <w:rtl w:val="0"/>
        </w:rPr>
        <w:t>classroom</w:t>
      </w:r>
      <w:r>
        <w:rPr>
          <w:sz w:val="20"/>
          <w:szCs w:val="20"/>
          <w:rtl w:val="0"/>
        </w:rPr>
        <w:t xml:space="preserve"> </w:t>
      </w:r>
      <w:r>
        <w:rPr>
          <w:sz w:val="20"/>
          <w:szCs w:val="20"/>
          <w:rtl w:val="0"/>
        </w:rPr>
        <w:t>with</w:t>
      </w:r>
      <w:r>
        <w:rPr>
          <w:sz w:val="20"/>
          <w:szCs w:val="20"/>
          <w:rtl w:val="0"/>
        </w:rPr>
        <w:t xml:space="preserve"> </w:t>
      </w:r>
      <w:r>
        <w:rPr>
          <w:sz w:val="20"/>
          <w:szCs w:val="20"/>
          <w:rtl w:val="0"/>
        </w:rPr>
        <w:t>name</w:t>
      </w:r>
      <w:r>
        <w:rPr>
          <w:sz w:val="20"/>
          <w:szCs w:val="20"/>
          <w:rtl w:val="0"/>
        </w:rPr>
        <w:t xml:space="preserve"> </w:t>
      </w:r>
      <w:r>
        <w:rPr>
          <w:sz w:val="20"/>
          <w:szCs w:val="20"/>
          <w:rtl w:val="0"/>
        </w:rPr>
        <w:t>inquiry</w:t>
      </w:r>
      <w:r>
        <w:rPr>
          <w:sz w:val="20"/>
          <w:szCs w:val="20"/>
          <w:rtl w:val="0"/>
        </w:rPr>
        <w:t>:</w:t>
      </w:r>
    </w:p>
    <w:p w:rsidR="00A77B3E">
      <w:pPr>
        <w:pageBreakBefore w:val="0"/>
        <w:numPr>
          <w:ilvl w:val="0"/>
          <w:numId w:val="0"/>
        </w:numPr>
        <w:pBdr>
          <w:top w:val="nil"/>
          <w:left w:val="nil"/>
          <w:bottom w:val="nil"/>
          <w:right w:val="nil"/>
          <w:between w:val="nil"/>
          <w:bar w:val="nil"/>
        </w:pBdr>
        <w:bidi w:val="0"/>
        <w:spacing w:lineRule="auto"/>
        <w:rPr>
          <w:sz w:val="20"/>
          <w:szCs w:val="20"/>
        </w:rPr>
      </w:pPr>
      <w:r>
        <w:rPr>
          <w:sz w:val="20"/>
          <w:szCs w:val="20"/>
          <w:rtl w:val="0"/>
        </w:rPr>
        <w:t>I</w:t>
      </w:r>
      <w:r>
        <w:rPr>
          <w:sz w:val="20"/>
          <w:szCs w:val="20"/>
          <w:rtl w:val="0"/>
        </w:rPr>
        <w:t xml:space="preserve"> </w:t>
      </w:r>
      <w:r>
        <w:rPr>
          <w:sz w:val="20"/>
          <w:szCs w:val="20"/>
          <w:rtl w:val="0"/>
        </w:rPr>
        <w:t>think</w:t>
      </w:r>
      <w:r>
        <w:rPr>
          <w:sz w:val="20"/>
          <w:szCs w:val="20"/>
          <w:rtl w:val="0"/>
        </w:rPr>
        <w:t xml:space="preserve"> </w:t>
      </w:r>
      <w:r>
        <w:rPr>
          <w:sz w:val="20"/>
          <w:szCs w:val="20"/>
          <w:rtl w:val="0"/>
        </w:rPr>
        <w:t>that</w:t>
      </w:r>
      <w:r>
        <w:rPr>
          <w:sz w:val="20"/>
          <w:szCs w:val="20"/>
          <w:rtl w:val="0"/>
        </w:rPr>
        <w:t xml:space="preserve"> </w:t>
      </w:r>
      <w:r>
        <w:rPr>
          <w:sz w:val="20"/>
          <w:szCs w:val="20"/>
          <w:rtl w:val="0"/>
        </w:rPr>
        <w:t>I</w:t>
      </w:r>
      <w:r>
        <w:rPr>
          <w:sz w:val="20"/>
          <w:szCs w:val="20"/>
          <w:rtl w:val="0"/>
        </w:rPr>
        <w:t xml:space="preserve"> </w:t>
      </w:r>
      <w:r>
        <w:rPr>
          <w:sz w:val="20"/>
          <w:szCs w:val="20"/>
          <w:rtl w:val="0"/>
        </w:rPr>
        <w:t>could</w:t>
      </w:r>
      <w:r>
        <w:rPr>
          <w:sz w:val="20"/>
          <w:szCs w:val="20"/>
          <w:rtl w:val="0"/>
        </w:rPr>
        <w:t xml:space="preserve"> </w:t>
      </w:r>
      <w:r>
        <w:rPr>
          <w:sz w:val="20"/>
          <w:szCs w:val="20"/>
          <w:rtl w:val="0"/>
        </w:rPr>
        <w:t>use</w:t>
      </w:r>
      <w:r>
        <w:rPr>
          <w:sz w:val="20"/>
          <w:szCs w:val="20"/>
          <w:rtl w:val="0"/>
        </w:rPr>
        <w:t xml:space="preserve"> </w:t>
      </w:r>
      <w:r>
        <w:rPr>
          <w:sz w:val="20"/>
          <w:szCs w:val="20"/>
          <w:rtl w:val="0"/>
        </w:rPr>
        <w:t>this</w:t>
      </w:r>
      <w:r>
        <w:rPr>
          <w:sz w:val="20"/>
          <w:szCs w:val="20"/>
          <w:rtl w:val="0"/>
        </w:rPr>
        <w:t xml:space="preserve"> </w:t>
      </w:r>
      <w:r>
        <w:rPr>
          <w:sz w:val="20"/>
          <w:szCs w:val="20"/>
          <w:rtl w:val="0"/>
        </w:rPr>
        <w:t>activity</w:t>
      </w:r>
      <w:r>
        <w:rPr>
          <w:sz w:val="20"/>
          <w:szCs w:val="20"/>
          <w:rtl w:val="0"/>
        </w:rPr>
        <w:t xml:space="preserve"> </w:t>
      </w:r>
      <w:r>
        <w:rPr>
          <w:sz w:val="20"/>
          <w:szCs w:val="20"/>
          <w:rtl w:val="0"/>
        </w:rPr>
        <w:t>in</w:t>
      </w:r>
      <w:r>
        <w:rPr>
          <w:sz w:val="20"/>
          <w:szCs w:val="20"/>
          <w:rtl w:val="0"/>
        </w:rPr>
        <w:t xml:space="preserve"> </w:t>
      </w:r>
      <w:r>
        <w:rPr>
          <w:sz w:val="20"/>
          <w:szCs w:val="20"/>
          <w:rtl w:val="0"/>
        </w:rPr>
        <w:t>an</w:t>
      </w:r>
      <w:r>
        <w:rPr>
          <w:sz w:val="20"/>
          <w:szCs w:val="20"/>
          <w:rtl w:val="0"/>
        </w:rPr>
        <w:t xml:space="preserve"> </w:t>
      </w:r>
      <w:r>
        <w:rPr>
          <w:sz w:val="20"/>
          <w:szCs w:val="20"/>
          <w:rtl w:val="0"/>
        </w:rPr>
        <w:t>ELA</w:t>
      </w:r>
      <w:r>
        <w:rPr>
          <w:sz w:val="20"/>
          <w:szCs w:val="20"/>
          <w:rtl w:val="0"/>
        </w:rPr>
        <w:t xml:space="preserve"> </w:t>
      </w:r>
      <w:r>
        <w:rPr>
          <w:sz w:val="20"/>
          <w:szCs w:val="20"/>
          <w:rtl w:val="0"/>
        </w:rPr>
        <w:t>classroom</w:t>
      </w:r>
      <w:r>
        <w:rPr>
          <w:sz w:val="20"/>
          <w:szCs w:val="20"/>
          <w:rtl w:val="0"/>
        </w:rPr>
        <w:t xml:space="preserve"> </w:t>
      </w:r>
      <w:r>
        <w:rPr>
          <w:sz w:val="20"/>
          <w:szCs w:val="20"/>
          <w:rtl w:val="0"/>
        </w:rPr>
        <w:t>in</w:t>
      </w:r>
      <w:r>
        <w:rPr>
          <w:sz w:val="20"/>
          <w:szCs w:val="20"/>
          <w:rtl w:val="0"/>
        </w:rPr>
        <w:t xml:space="preserve"> </w:t>
      </w:r>
      <w:r>
        <w:rPr>
          <w:sz w:val="20"/>
          <w:szCs w:val="20"/>
          <w:rtl w:val="0"/>
        </w:rPr>
        <w:t>order</w:t>
      </w:r>
      <w:r>
        <w:rPr>
          <w:sz w:val="20"/>
          <w:szCs w:val="20"/>
          <w:rtl w:val="0"/>
        </w:rPr>
        <w:t xml:space="preserve"> </w:t>
      </w:r>
      <w:r>
        <w:rPr>
          <w:sz w:val="20"/>
          <w:szCs w:val="20"/>
          <w:rtl w:val="0"/>
        </w:rPr>
        <w:t>to</w:t>
      </w:r>
      <w:r>
        <w:rPr>
          <w:sz w:val="20"/>
          <w:szCs w:val="20"/>
          <w:rtl w:val="0"/>
        </w:rPr>
        <w:t xml:space="preserve"> </w:t>
      </w:r>
      <w:r>
        <w:rPr>
          <w:sz w:val="20"/>
          <w:szCs w:val="20"/>
          <w:rtl w:val="0"/>
        </w:rPr>
        <w:t>create</w:t>
      </w:r>
      <w:r>
        <w:rPr>
          <w:sz w:val="20"/>
          <w:szCs w:val="20"/>
          <w:rtl w:val="0"/>
        </w:rPr>
        <w:t xml:space="preserve"> </w:t>
      </w:r>
      <w:r>
        <w:rPr>
          <w:sz w:val="20"/>
          <w:szCs w:val="20"/>
          <w:rtl w:val="0"/>
        </w:rPr>
        <w:t>name</w:t>
      </w:r>
      <w:r>
        <w:rPr>
          <w:sz w:val="20"/>
          <w:szCs w:val="20"/>
          <w:rtl w:val="0"/>
        </w:rPr>
        <w:t xml:space="preserve"> </w:t>
      </w:r>
      <w:r>
        <w:rPr>
          <w:sz w:val="20"/>
          <w:szCs w:val="20"/>
          <w:rtl w:val="0"/>
        </w:rPr>
        <w:t>poems</w:t>
      </w:r>
      <w:r>
        <w:rPr>
          <w:sz w:val="20"/>
          <w:szCs w:val="20"/>
          <w:rtl w:val="0"/>
        </w:rPr>
        <w:t xml:space="preserve">, </w:t>
      </w:r>
      <w:r>
        <w:rPr>
          <w:sz w:val="20"/>
          <w:szCs w:val="20"/>
          <w:rtl w:val="0"/>
        </w:rPr>
        <w:t>using</w:t>
      </w:r>
      <w:r>
        <w:rPr>
          <w:sz w:val="20"/>
          <w:szCs w:val="20"/>
          <w:rtl w:val="0"/>
        </w:rPr>
        <w:t xml:space="preserve"> </w:t>
      </w:r>
      <w:r>
        <w:rPr>
          <w:sz w:val="20"/>
          <w:szCs w:val="20"/>
          <w:rtl w:val="0"/>
        </w:rPr>
        <w:t>information</w:t>
      </w:r>
      <w:r>
        <w:rPr>
          <w:sz w:val="20"/>
          <w:szCs w:val="20"/>
          <w:rtl w:val="0"/>
        </w:rPr>
        <w:t xml:space="preserve"> </w:t>
      </w:r>
      <w:r>
        <w:rPr>
          <w:sz w:val="20"/>
          <w:szCs w:val="20"/>
          <w:rtl w:val="0"/>
        </w:rPr>
        <w:t>from</w:t>
      </w:r>
      <w:r>
        <w:rPr>
          <w:sz w:val="20"/>
          <w:szCs w:val="20"/>
          <w:rtl w:val="0"/>
        </w:rPr>
        <w:t xml:space="preserve"> </w:t>
      </w:r>
      <w:r>
        <w:rPr>
          <w:sz w:val="20"/>
          <w:szCs w:val="20"/>
          <w:rtl w:val="0"/>
        </w:rPr>
        <w:t>our</w:t>
      </w:r>
      <w:r>
        <w:rPr>
          <w:sz w:val="20"/>
          <w:szCs w:val="20"/>
          <w:rtl w:val="0"/>
        </w:rPr>
        <w:t xml:space="preserve"> </w:t>
      </w:r>
      <w:r>
        <w:rPr>
          <w:sz w:val="20"/>
          <w:szCs w:val="20"/>
          <w:rtl w:val="0"/>
        </w:rPr>
        <w:t>name</w:t>
      </w:r>
      <w:r>
        <w:rPr>
          <w:sz w:val="20"/>
          <w:szCs w:val="20"/>
          <w:rtl w:val="0"/>
        </w:rPr>
        <w:t xml:space="preserve"> </w:t>
      </w:r>
      <w:r>
        <w:rPr>
          <w:sz w:val="20"/>
          <w:szCs w:val="20"/>
          <w:rtl w:val="0"/>
        </w:rPr>
        <w:t>meanings</w:t>
      </w:r>
      <w:r>
        <w:rPr>
          <w:sz w:val="20"/>
          <w:szCs w:val="20"/>
          <w:rtl w:val="0"/>
        </w:rPr>
        <w:t xml:space="preserve"> </w:t>
      </w:r>
      <w:r>
        <w:rPr>
          <w:sz w:val="20"/>
          <w:szCs w:val="20"/>
          <w:rtl w:val="0"/>
        </w:rPr>
        <w:t>in</w:t>
      </w:r>
      <w:r>
        <w:rPr>
          <w:sz w:val="20"/>
          <w:szCs w:val="20"/>
          <w:rtl w:val="0"/>
        </w:rPr>
        <w:t xml:space="preserve"> </w:t>
      </w:r>
      <w:r>
        <w:rPr>
          <w:sz w:val="20"/>
          <w:szCs w:val="20"/>
          <w:rtl w:val="0"/>
        </w:rPr>
        <w:t>the</w:t>
      </w:r>
      <w:r>
        <w:rPr>
          <w:sz w:val="20"/>
          <w:szCs w:val="20"/>
          <w:rtl w:val="0"/>
        </w:rPr>
        <w:t xml:space="preserve"> </w:t>
      </w:r>
      <w:r>
        <w:rPr>
          <w:sz w:val="20"/>
          <w:szCs w:val="20"/>
          <w:rtl w:val="0"/>
        </w:rPr>
        <w:t>poems</w:t>
      </w:r>
      <w:r>
        <w:rPr>
          <w:sz w:val="20"/>
          <w:szCs w:val="20"/>
          <w:rtl w:val="0"/>
        </w:rPr>
        <w:t xml:space="preserve">. </w:t>
      </w:r>
      <w:r>
        <w:rPr>
          <w:sz w:val="20"/>
          <w:szCs w:val="20"/>
          <w:rtl w:val="0"/>
        </w:rPr>
        <w:t>This</w:t>
      </w:r>
      <w:r>
        <w:rPr>
          <w:sz w:val="20"/>
          <w:szCs w:val="20"/>
          <w:rtl w:val="0"/>
        </w:rPr>
        <w:t xml:space="preserve"> </w:t>
      </w:r>
      <w:r>
        <w:rPr>
          <w:sz w:val="20"/>
          <w:szCs w:val="20"/>
          <w:rtl w:val="0"/>
        </w:rPr>
        <w:t>is</w:t>
      </w:r>
      <w:r>
        <w:rPr>
          <w:sz w:val="20"/>
          <w:szCs w:val="20"/>
          <w:rtl w:val="0"/>
        </w:rPr>
        <w:t xml:space="preserve"> </w:t>
      </w:r>
      <w:r>
        <w:rPr>
          <w:sz w:val="20"/>
          <w:szCs w:val="20"/>
          <w:rtl w:val="0"/>
        </w:rPr>
        <w:t>an</w:t>
      </w:r>
      <w:r>
        <w:rPr>
          <w:sz w:val="20"/>
          <w:szCs w:val="20"/>
          <w:rtl w:val="0"/>
        </w:rPr>
        <w:t xml:space="preserve"> </w:t>
      </w:r>
      <w:r>
        <w:rPr>
          <w:sz w:val="20"/>
          <w:szCs w:val="20"/>
          <w:rtl w:val="0"/>
        </w:rPr>
        <w:t>activity</w:t>
      </w:r>
      <w:r>
        <w:rPr>
          <w:sz w:val="20"/>
          <w:szCs w:val="20"/>
          <w:rtl w:val="0"/>
        </w:rPr>
        <w:t xml:space="preserve"> </w:t>
      </w:r>
      <w:r>
        <w:rPr>
          <w:sz w:val="20"/>
          <w:szCs w:val="20"/>
          <w:rtl w:val="0"/>
        </w:rPr>
        <w:t>we</w:t>
      </w:r>
      <w:r>
        <w:rPr>
          <w:sz w:val="20"/>
          <w:szCs w:val="20"/>
          <w:rtl w:val="0"/>
        </w:rPr>
        <w:t xml:space="preserve"> </w:t>
      </w:r>
      <w:r>
        <w:rPr>
          <w:sz w:val="20"/>
          <w:szCs w:val="20"/>
          <w:rtl w:val="0"/>
        </w:rPr>
        <w:t>did</w:t>
      </w:r>
      <w:r>
        <w:rPr>
          <w:sz w:val="20"/>
          <w:szCs w:val="20"/>
          <w:rtl w:val="0"/>
        </w:rPr>
        <w:t xml:space="preserve"> </w:t>
      </w:r>
      <w:r>
        <w:rPr>
          <w:sz w:val="20"/>
          <w:szCs w:val="20"/>
          <w:rtl w:val="0"/>
        </w:rPr>
        <w:t>in</w:t>
      </w:r>
      <w:r>
        <w:rPr>
          <w:sz w:val="20"/>
          <w:szCs w:val="20"/>
          <w:rtl w:val="0"/>
        </w:rPr>
        <w:t xml:space="preserve"> </w:t>
      </w:r>
      <w:r>
        <w:rPr>
          <w:sz w:val="20"/>
          <w:szCs w:val="20"/>
          <w:rtl w:val="0"/>
        </w:rPr>
        <w:t>Dr</w:t>
      </w:r>
      <w:r>
        <w:rPr>
          <w:sz w:val="20"/>
          <w:szCs w:val="20"/>
          <w:rtl w:val="0"/>
        </w:rPr>
        <w:t xml:space="preserve">. </w:t>
      </w:r>
      <w:r>
        <w:rPr>
          <w:sz w:val="20"/>
          <w:szCs w:val="20"/>
          <w:rtl w:val="0"/>
        </w:rPr>
        <w:t>Pope</w:t>
      </w:r>
      <w:r>
        <w:rPr>
          <w:sz w:val="20"/>
          <w:szCs w:val="20"/>
          <w:rtl w:val="0"/>
        </w:rPr>
        <w:t>’</w:t>
      </w:r>
      <w:r>
        <w:rPr>
          <w:sz w:val="20"/>
          <w:szCs w:val="20"/>
          <w:rtl w:val="0"/>
        </w:rPr>
        <w:t>s</w:t>
      </w:r>
      <w:r>
        <w:rPr>
          <w:sz w:val="20"/>
          <w:szCs w:val="20"/>
          <w:rtl w:val="0"/>
        </w:rPr>
        <w:t xml:space="preserve"> </w:t>
      </w:r>
      <w:r>
        <w:rPr>
          <w:sz w:val="20"/>
          <w:szCs w:val="20"/>
          <w:rtl w:val="0"/>
        </w:rPr>
        <w:t>class</w:t>
      </w:r>
      <w:r>
        <w:rPr>
          <w:sz w:val="20"/>
          <w:szCs w:val="20"/>
          <w:rtl w:val="0"/>
        </w:rPr>
        <w:t xml:space="preserve"> </w:t>
      </w:r>
      <w:r>
        <w:rPr>
          <w:sz w:val="20"/>
          <w:szCs w:val="20"/>
          <w:rtl w:val="0"/>
        </w:rPr>
        <w:t>and</w:t>
      </w:r>
      <w:r>
        <w:rPr>
          <w:sz w:val="20"/>
          <w:szCs w:val="20"/>
          <w:rtl w:val="0"/>
        </w:rPr>
        <w:t xml:space="preserve"> </w:t>
      </w:r>
      <w:r>
        <w:rPr>
          <w:sz w:val="20"/>
          <w:szCs w:val="20"/>
          <w:rtl w:val="0"/>
        </w:rPr>
        <w:t>it</w:t>
      </w:r>
      <w:r>
        <w:rPr>
          <w:sz w:val="20"/>
          <w:szCs w:val="20"/>
          <w:rtl w:val="0"/>
        </w:rPr>
        <w:t xml:space="preserve"> </w:t>
      </w:r>
      <w:r>
        <w:rPr>
          <w:sz w:val="20"/>
          <w:szCs w:val="20"/>
          <w:rtl w:val="0"/>
        </w:rPr>
        <w:t>was</w:t>
      </w:r>
      <w:r>
        <w:rPr>
          <w:sz w:val="20"/>
          <w:szCs w:val="20"/>
          <w:rtl w:val="0"/>
        </w:rPr>
        <w:t xml:space="preserve"> </w:t>
      </w:r>
      <w:r>
        <w:rPr>
          <w:sz w:val="20"/>
          <w:szCs w:val="20"/>
          <w:rtl w:val="0"/>
        </w:rPr>
        <w:t>really</w:t>
      </w:r>
      <w:r>
        <w:rPr>
          <w:sz w:val="20"/>
          <w:szCs w:val="20"/>
          <w:rtl w:val="0"/>
        </w:rPr>
        <w:t xml:space="preserve"> </w:t>
      </w:r>
      <w:r>
        <w:rPr>
          <w:sz w:val="20"/>
          <w:szCs w:val="20"/>
          <w:rtl w:val="0"/>
        </w:rPr>
        <w:t>cool</w:t>
      </w:r>
      <w:r>
        <w:rPr>
          <w:sz w:val="20"/>
          <w:szCs w:val="20"/>
          <w:rtl w:val="0"/>
        </w:rPr>
        <w:t xml:space="preserve"> </w:t>
      </w:r>
      <w:r>
        <w:rPr>
          <w:sz w:val="20"/>
          <w:szCs w:val="20"/>
          <w:rtl w:val="0"/>
        </w:rPr>
        <w:t>to</w:t>
      </w:r>
      <w:r>
        <w:rPr>
          <w:sz w:val="20"/>
          <w:szCs w:val="20"/>
          <w:rtl w:val="0"/>
        </w:rPr>
        <w:t xml:space="preserve"> </w:t>
      </w:r>
      <w:r>
        <w:rPr>
          <w:sz w:val="20"/>
          <w:szCs w:val="20"/>
          <w:rtl w:val="0"/>
        </w:rPr>
        <w:t>see</w:t>
      </w:r>
      <w:r>
        <w:rPr>
          <w:sz w:val="20"/>
          <w:szCs w:val="20"/>
          <w:rtl w:val="0"/>
        </w:rPr>
        <w:t xml:space="preserve"> </w:t>
      </w:r>
      <w:r>
        <w:rPr>
          <w:sz w:val="20"/>
          <w:szCs w:val="20"/>
          <w:rtl w:val="0"/>
        </w:rPr>
        <w:t>how</w:t>
      </w:r>
      <w:r>
        <w:rPr>
          <w:sz w:val="20"/>
          <w:szCs w:val="20"/>
          <w:rtl w:val="0"/>
        </w:rPr>
        <w:t xml:space="preserve"> </w:t>
      </w:r>
      <w:r>
        <w:rPr>
          <w:sz w:val="20"/>
          <w:szCs w:val="20"/>
          <w:rtl w:val="0"/>
        </w:rPr>
        <w:t>middle</w:t>
      </w:r>
      <w:r>
        <w:rPr>
          <w:sz w:val="20"/>
          <w:szCs w:val="20"/>
          <w:rtl w:val="0"/>
        </w:rPr>
        <w:t xml:space="preserve"> </w:t>
      </w:r>
      <w:r>
        <w:rPr>
          <w:sz w:val="20"/>
          <w:szCs w:val="20"/>
          <w:rtl w:val="0"/>
        </w:rPr>
        <w:t>schoolers</w:t>
      </w:r>
      <w:r>
        <w:rPr>
          <w:sz w:val="20"/>
          <w:szCs w:val="20"/>
          <w:rtl w:val="0"/>
        </w:rPr>
        <w:t xml:space="preserve"> </w:t>
      </w:r>
      <w:r>
        <w:rPr>
          <w:sz w:val="20"/>
          <w:szCs w:val="20"/>
          <w:rtl w:val="0"/>
        </w:rPr>
        <w:t>are</w:t>
      </w:r>
      <w:r>
        <w:rPr>
          <w:sz w:val="20"/>
          <w:szCs w:val="20"/>
          <w:rtl w:val="0"/>
        </w:rPr>
        <w:t xml:space="preserve"> </w:t>
      </w:r>
      <w:r>
        <w:rPr>
          <w:sz w:val="20"/>
          <w:szCs w:val="20"/>
          <w:rtl w:val="0"/>
        </w:rPr>
        <w:t>creating</w:t>
      </w:r>
      <w:r>
        <w:rPr>
          <w:sz w:val="20"/>
          <w:szCs w:val="20"/>
          <w:rtl w:val="0"/>
        </w:rPr>
        <w:t xml:space="preserve"> </w:t>
      </w:r>
      <w:r>
        <w:rPr>
          <w:sz w:val="20"/>
          <w:szCs w:val="20"/>
          <w:rtl w:val="0"/>
        </w:rPr>
        <w:t>their</w:t>
      </w:r>
      <w:r>
        <w:rPr>
          <w:sz w:val="20"/>
          <w:szCs w:val="20"/>
          <w:rtl w:val="0"/>
        </w:rPr>
        <w:t xml:space="preserve"> </w:t>
      </w:r>
      <w:r>
        <w:rPr>
          <w:sz w:val="20"/>
          <w:szCs w:val="20"/>
          <w:rtl w:val="0"/>
        </w:rPr>
        <w:t>identity</w:t>
      </w:r>
      <w:r>
        <w:rPr>
          <w:sz w:val="20"/>
          <w:szCs w:val="20"/>
          <w:rtl w:val="0"/>
        </w:rPr>
        <w:t xml:space="preserve"> </w:t>
      </w:r>
      <w:r>
        <w:rPr>
          <w:sz w:val="20"/>
          <w:szCs w:val="20"/>
          <w:rtl w:val="0"/>
        </w:rPr>
        <w:t>and</w:t>
      </w:r>
      <w:r>
        <w:rPr>
          <w:sz w:val="20"/>
          <w:szCs w:val="20"/>
          <w:rtl w:val="0"/>
        </w:rPr>
        <w:t xml:space="preserve"> </w:t>
      </w:r>
      <w:r>
        <w:rPr>
          <w:sz w:val="20"/>
          <w:szCs w:val="20"/>
          <w:rtl w:val="0"/>
        </w:rPr>
        <w:t>learning</w:t>
      </w:r>
      <w:r>
        <w:rPr>
          <w:sz w:val="20"/>
          <w:szCs w:val="20"/>
          <w:rtl w:val="0"/>
        </w:rPr>
        <w:t xml:space="preserve"> </w:t>
      </w:r>
      <w:r>
        <w:rPr>
          <w:sz w:val="20"/>
          <w:szCs w:val="20"/>
          <w:rtl w:val="0"/>
        </w:rPr>
        <w:t>the</w:t>
      </w:r>
      <w:r>
        <w:rPr>
          <w:sz w:val="20"/>
          <w:szCs w:val="20"/>
          <w:rtl w:val="0"/>
        </w:rPr>
        <w:t xml:space="preserve"> </w:t>
      </w:r>
      <w:r>
        <w:rPr>
          <w:sz w:val="20"/>
          <w:szCs w:val="20"/>
          <w:rtl w:val="0"/>
        </w:rPr>
        <w:t>meaning</w:t>
      </w:r>
      <w:r>
        <w:rPr>
          <w:sz w:val="20"/>
          <w:szCs w:val="20"/>
          <w:rtl w:val="0"/>
        </w:rPr>
        <w:t xml:space="preserve"> </w:t>
      </w:r>
      <w:r>
        <w:rPr>
          <w:sz w:val="20"/>
          <w:szCs w:val="20"/>
          <w:rtl w:val="0"/>
        </w:rPr>
        <w:t>of</w:t>
      </w:r>
      <w:r>
        <w:rPr>
          <w:sz w:val="20"/>
          <w:szCs w:val="20"/>
          <w:rtl w:val="0"/>
        </w:rPr>
        <w:t xml:space="preserve"> </w:t>
      </w:r>
      <w:r>
        <w:rPr>
          <w:sz w:val="20"/>
          <w:szCs w:val="20"/>
          <w:rtl w:val="0"/>
        </w:rPr>
        <w:t>their</w:t>
      </w:r>
      <w:r>
        <w:rPr>
          <w:sz w:val="20"/>
          <w:szCs w:val="20"/>
          <w:rtl w:val="0"/>
        </w:rPr>
        <w:t xml:space="preserve"> </w:t>
      </w:r>
      <w:r>
        <w:rPr>
          <w:sz w:val="20"/>
          <w:szCs w:val="20"/>
          <w:rtl w:val="0"/>
        </w:rPr>
        <w:t>name</w:t>
      </w:r>
      <w:r>
        <w:rPr>
          <w:sz w:val="20"/>
          <w:szCs w:val="20"/>
          <w:rtl w:val="0"/>
        </w:rPr>
        <w:t xml:space="preserve"> </w:t>
      </w:r>
      <w:r>
        <w:rPr>
          <w:sz w:val="20"/>
          <w:szCs w:val="20"/>
          <w:rtl w:val="0"/>
        </w:rPr>
        <w:t>adds</w:t>
      </w:r>
      <w:r>
        <w:rPr>
          <w:sz w:val="20"/>
          <w:szCs w:val="20"/>
          <w:rtl w:val="0"/>
        </w:rPr>
        <w:t xml:space="preserve"> </w:t>
      </w:r>
      <w:r>
        <w:rPr>
          <w:sz w:val="20"/>
          <w:szCs w:val="20"/>
          <w:rtl w:val="0"/>
        </w:rPr>
        <w:t>to</w:t>
      </w:r>
      <w:r>
        <w:rPr>
          <w:sz w:val="20"/>
          <w:szCs w:val="20"/>
          <w:rtl w:val="0"/>
        </w:rPr>
        <w:t xml:space="preserve"> </w:t>
      </w:r>
      <w:r>
        <w:rPr>
          <w:sz w:val="20"/>
          <w:szCs w:val="20"/>
          <w:rtl w:val="0"/>
        </w:rPr>
        <w:t>that</w:t>
      </w:r>
      <w:r>
        <w:rPr>
          <w:sz w:val="20"/>
          <w:szCs w:val="20"/>
          <w:rtl w:val="0"/>
        </w:rPr>
        <w:t xml:space="preserve"> </w:t>
      </w:r>
      <w:r>
        <w:rPr>
          <w:sz w:val="20"/>
          <w:szCs w:val="20"/>
          <w:rtl w:val="0"/>
        </w:rPr>
        <w:t>self</w:t>
      </w:r>
      <w:r>
        <w:rPr>
          <w:sz w:val="20"/>
          <w:szCs w:val="20"/>
          <w:rtl w:val="0"/>
        </w:rPr>
        <w:t>-</w:t>
      </w:r>
      <w:r>
        <w:rPr>
          <w:sz w:val="20"/>
          <w:szCs w:val="20"/>
          <w:rtl w:val="0"/>
        </w:rPr>
        <w:t>identity</w:t>
      </w:r>
      <w:r>
        <w:rPr>
          <w:sz w:val="20"/>
          <w:szCs w:val="20"/>
          <w:rtl w:val="0"/>
        </w:rPr>
        <w:t xml:space="preserve">. </w:t>
      </w:r>
      <w:r>
        <w:rPr>
          <w:sz w:val="20"/>
          <w:szCs w:val="20"/>
          <w:rtl w:val="0"/>
        </w:rPr>
        <w:t>I</w:t>
      </w:r>
      <w:r>
        <w:rPr>
          <w:sz w:val="20"/>
          <w:szCs w:val="20"/>
          <w:rtl w:val="0"/>
        </w:rPr>
        <w:t xml:space="preserve"> </w:t>
      </w:r>
      <w:r>
        <w:rPr>
          <w:sz w:val="20"/>
          <w:szCs w:val="20"/>
          <w:rtl w:val="0"/>
        </w:rPr>
        <w:t>think</w:t>
      </w:r>
      <w:r>
        <w:rPr>
          <w:sz w:val="20"/>
          <w:szCs w:val="20"/>
          <w:rtl w:val="0"/>
        </w:rPr>
        <w:t xml:space="preserve"> </w:t>
      </w:r>
      <w:r>
        <w:rPr>
          <w:sz w:val="20"/>
          <w:szCs w:val="20"/>
          <w:rtl w:val="0"/>
        </w:rPr>
        <w:t>using</w:t>
      </w:r>
      <w:r>
        <w:rPr>
          <w:sz w:val="20"/>
          <w:szCs w:val="20"/>
          <w:rtl w:val="0"/>
        </w:rPr>
        <w:t xml:space="preserve"> </w:t>
      </w:r>
      <w:r>
        <w:rPr>
          <w:sz w:val="20"/>
          <w:szCs w:val="20"/>
          <w:rtl w:val="0"/>
        </w:rPr>
        <w:t>name</w:t>
      </w:r>
      <w:r>
        <w:rPr>
          <w:sz w:val="20"/>
          <w:szCs w:val="20"/>
          <w:rtl w:val="0"/>
        </w:rPr>
        <w:t xml:space="preserve"> </w:t>
      </w:r>
      <w:r>
        <w:rPr>
          <w:sz w:val="20"/>
          <w:szCs w:val="20"/>
          <w:rtl w:val="0"/>
        </w:rPr>
        <w:t>meanings</w:t>
      </w:r>
      <w:r>
        <w:rPr>
          <w:sz w:val="20"/>
          <w:szCs w:val="20"/>
          <w:rtl w:val="0"/>
        </w:rPr>
        <w:t xml:space="preserve"> </w:t>
      </w:r>
      <w:r>
        <w:rPr>
          <w:sz w:val="20"/>
          <w:szCs w:val="20"/>
          <w:rtl w:val="0"/>
        </w:rPr>
        <w:t>would</w:t>
      </w:r>
      <w:r>
        <w:rPr>
          <w:sz w:val="20"/>
          <w:szCs w:val="20"/>
          <w:rtl w:val="0"/>
        </w:rPr>
        <w:t xml:space="preserve"> </w:t>
      </w:r>
      <w:r>
        <w:rPr>
          <w:sz w:val="20"/>
          <w:szCs w:val="20"/>
          <w:rtl w:val="0"/>
        </w:rPr>
        <w:t>also</w:t>
      </w:r>
      <w:r>
        <w:rPr>
          <w:sz w:val="20"/>
          <w:szCs w:val="20"/>
          <w:rtl w:val="0"/>
        </w:rPr>
        <w:t xml:space="preserve"> </w:t>
      </w:r>
      <w:r>
        <w:rPr>
          <w:sz w:val="20"/>
          <w:szCs w:val="20"/>
          <w:rtl w:val="0"/>
        </w:rPr>
        <w:t>work</w:t>
      </w:r>
      <w:r>
        <w:rPr>
          <w:sz w:val="20"/>
          <w:szCs w:val="20"/>
          <w:rtl w:val="0"/>
        </w:rPr>
        <w:t xml:space="preserve"> </w:t>
      </w:r>
      <w:r>
        <w:rPr>
          <w:sz w:val="20"/>
          <w:szCs w:val="20"/>
          <w:rtl w:val="0"/>
        </w:rPr>
        <w:t>in</w:t>
      </w:r>
      <w:r>
        <w:rPr>
          <w:sz w:val="20"/>
          <w:szCs w:val="20"/>
          <w:rtl w:val="0"/>
        </w:rPr>
        <w:t xml:space="preserve"> </w:t>
      </w:r>
      <w:r>
        <w:rPr>
          <w:sz w:val="20"/>
          <w:szCs w:val="20"/>
          <w:rtl w:val="0"/>
        </w:rPr>
        <w:t>a</w:t>
      </w:r>
      <w:r>
        <w:rPr>
          <w:sz w:val="20"/>
          <w:szCs w:val="20"/>
          <w:rtl w:val="0"/>
        </w:rPr>
        <w:t xml:space="preserve"> </w:t>
      </w:r>
      <w:r>
        <w:rPr>
          <w:sz w:val="20"/>
          <w:szCs w:val="20"/>
          <w:rtl w:val="0"/>
        </w:rPr>
        <w:t>Social</w:t>
      </w:r>
      <w:r>
        <w:rPr>
          <w:sz w:val="20"/>
          <w:szCs w:val="20"/>
          <w:rtl w:val="0"/>
        </w:rPr>
        <w:t xml:space="preserve"> </w:t>
      </w:r>
      <w:r>
        <w:rPr>
          <w:sz w:val="20"/>
          <w:szCs w:val="20"/>
          <w:rtl w:val="0"/>
        </w:rPr>
        <w:t>Studies</w:t>
      </w:r>
      <w:r>
        <w:rPr>
          <w:sz w:val="20"/>
          <w:szCs w:val="20"/>
          <w:rtl w:val="0"/>
        </w:rPr>
        <w:t xml:space="preserve"> </w:t>
      </w:r>
      <w:r>
        <w:rPr>
          <w:sz w:val="20"/>
          <w:szCs w:val="20"/>
          <w:rtl w:val="0"/>
        </w:rPr>
        <w:t>classroom</w:t>
      </w:r>
      <w:r>
        <w:rPr>
          <w:sz w:val="20"/>
          <w:szCs w:val="20"/>
          <w:rtl w:val="0"/>
        </w:rPr>
        <w:t xml:space="preserve"> </w:t>
      </w:r>
      <w:r>
        <w:rPr>
          <w:sz w:val="20"/>
          <w:szCs w:val="20"/>
          <w:rtl w:val="0"/>
        </w:rPr>
        <w:t>as</w:t>
      </w:r>
      <w:r>
        <w:rPr>
          <w:sz w:val="20"/>
          <w:szCs w:val="20"/>
          <w:rtl w:val="0"/>
        </w:rPr>
        <w:t xml:space="preserve"> </w:t>
      </w:r>
      <w:r>
        <w:rPr>
          <w:sz w:val="20"/>
          <w:szCs w:val="20"/>
          <w:rtl w:val="0"/>
        </w:rPr>
        <w:t>an</w:t>
      </w:r>
      <w:r>
        <w:rPr>
          <w:sz w:val="20"/>
          <w:szCs w:val="20"/>
          <w:rtl w:val="0"/>
        </w:rPr>
        <w:t xml:space="preserve"> </w:t>
      </w:r>
      <w:r>
        <w:rPr>
          <w:sz w:val="20"/>
          <w:szCs w:val="20"/>
          <w:rtl w:val="0"/>
        </w:rPr>
        <w:t>introductory</w:t>
      </w:r>
      <w:r>
        <w:rPr>
          <w:sz w:val="20"/>
          <w:szCs w:val="20"/>
          <w:rtl w:val="0"/>
        </w:rPr>
        <w:t xml:space="preserve"> </w:t>
      </w:r>
      <w:r>
        <w:rPr>
          <w:sz w:val="20"/>
          <w:szCs w:val="20"/>
          <w:rtl w:val="0"/>
        </w:rPr>
        <w:t>activity</w:t>
      </w:r>
      <w:r>
        <w:rPr>
          <w:sz w:val="20"/>
          <w:szCs w:val="20"/>
          <w:rtl w:val="0"/>
        </w:rPr>
        <w:t xml:space="preserve"> </w:t>
      </w:r>
      <w:r>
        <w:rPr>
          <w:sz w:val="20"/>
          <w:szCs w:val="20"/>
          <w:rtl w:val="0"/>
        </w:rPr>
        <w:t>to</w:t>
      </w:r>
      <w:r>
        <w:rPr>
          <w:sz w:val="20"/>
          <w:szCs w:val="20"/>
          <w:rtl w:val="0"/>
        </w:rPr>
        <w:t xml:space="preserve"> </w:t>
      </w:r>
      <w:r>
        <w:rPr>
          <w:sz w:val="20"/>
          <w:szCs w:val="20"/>
          <w:rtl w:val="0"/>
        </w:rPr>
        <w:t>get</w:t>
      </w:r>
      <w:r>
        <w:rPr>
          <w:sz w:val="20"/>
          <w:szCs w:val="20"/>
          <w:rtl w:val="0"/>
        </w:rPr>
        <w:t xml:space="preserve"> </w:t>
      </w:r>
      <w:r>
        <w:rPr>
          <w:sz w:val="20"/>
          <w:szCs w:val="20"/>
          <w:rtl w:val="0"/>
        </w:rPr>
        <w:t>to</w:t>
      </w:r>
      <w:r>
        <w:rPr>
          <w:sz w:val="20"/>
          <w:szCs w:val="20"/>
          <w:rtl w:val="0"/>
        </w:rPr>
        <w:t xml:space="preserve"> </w:t>
      </w:r>
      <w:r>
        <w:rPr>
          <w:sz w:val="20"/>
          <w:szCs w:val="20"/>
          <w:rtl w:val="0"/>
        </w:rPr>
        <w:t>know</w:t>
      </w:r>
      <w:r>
        <w:rPr>
          <w:sz w:val="20"/>
          <w:szCs w:val="20"/>
          <w:rtl w:val="0"/>
        </w:rPr>
        <w:t xml:space="preserve"> </w:t>
      </w:r>
      <w:r>
        <w:rPr>
          <w:sz w:val="20"/>
          <w:szCs w:val="20"/>
          <w:rtl w:val="0"/>
        </w:rPr>
        <w:t>students</w:t>
      </w:r>
      <w:r>
        <w:rPr>
          <w:sz w:val="20"/>
          <w:szCs w:val="20"/>
          <w:rtl w:val="0"/>
        </w:rPr>
        <w:t xml:space="preserve"> </w:t>
      </w:r>
      <w:r>
        <w:rPr>
          <w:sz w:val="20"/>
          <w:szCs w:val="20"/>
          <w:rtl w:val="0"/>
        </w:rPr>
        <w:t>and</w:t>
      </w:r>
      <w:r>
        <w:rPr>
          <w:sz w:val="20"/>
          <w:szCs w:val="20"/>
          <w:rtl w:val="0"/>
        </w:rPr>
        <w:t xml:space="preserve"> </w:t>
      </w:r>
      <w:r>
        <w:rPr>
          <w:sz w:val="20"/>
          <w:szCs w:val="20"/>
          <w:rtl w:val="0"/>
        </w:rPr>
        <w:t>at</w:t>
      </w:r>
      <w:r>
        <w:rPr>
          <w:sz w:val="20"/>
          <w:szCs w:val="20"/>
          <w:rtl w:val="0"/>
        </w:rPr>
        <w:t xml:space="preserve"> </w:t>
      </w:r>
      <w:r>
        <w:rPr>
          <w:sz w:val="20"/>
          <w:szCs w:val="20"/>
          <w:rtl w:val="0"/>
        </w:rPr>
        <w:t>the</w:t>
      </w:r>
      <w:r>
        <w:rPr>
          <w:sz w:val="20"/>
          <w:szCs w:val="20"/>
          <w:rtl w:val="0"/>
        </w:rPr>
        <w:t xml:space="preserve"> </w:t>
      </w:r>
      <w:r>
        <w:rPr>
          <w:sz w:val="20"/>
          <w:szCs w:val="20"/>
          <w:rtl w:val="0"/>
        </w:rPr>
        <w:t>same</w:t>
      </w:r>
      <w:r>
        <w:rPr>
          <w:sz w:val="20"/>
          <w:szCs w:val="20"/>
          <w:rtl w:val="0"/>
        </w:rPr>
        <w:t xml:space="preserve"> </w:t>
      </w:r>
      <w:r>
        <w:rPr>
          <w:sz w:val="20"/>
          <w:szCs w:val="20"/>
          <w:rtl w:val="0"/>
        </w:rPr>
        <w:t>time</w:t>
      </w:r>
      <w:r>
        <w:rPr>
          <w:sz w:val="20"/>
          <w:szCs w:val="20"/>
          <w:rtl w:val="0"/>
        </w:rPr>
        <w:t xml:space="preserve">, </w:t>
      </w:r>
      <w:r>
        <w:rPr>
          <w:sz w:val="20"/>
          <w:szCs w:val="20"/>
          <w:rtl w:val="0"/>
        </w:rPr>
        <w:t>introduce</w:t>
      </w:r>
      <w:r>
        <w:rPr>
          <w:sz w:val="20"/>
          <w:szCs w:val="20"/>
          <w:rtl w:val="0"/>
        </w:rPr>
        <w:t xml:space="preserve"> </w:t>
      </w:r>
      <w:r>
        <w:rPr>
          <w:sz w:val="20"/>
          <w:szCs w:val="20"/>
          <w:rtl w:val="0"/>
        </w:rPr>
        <w:t>geography</w:t>
      </w:r>
      <w:r>
        <w:rPr>
          <w:sz w:val="20"/>
          <w:szCs w:val="20"/>
          <w:rtl w:val="0"/>
        </w:rPr>
        <w:t xml:space="preserve">. </w:t>
      </w:r>
      <w:r>
        <w:rPr>
          <w:sz w:val="20"/>
          <w:szCs w:val="20"/>
          <w:rtl w:val="0"/>
        </w:rPr>
        <w:t>Each</w:t>
      </w:r>
      <w:r>
        <w:rPr>
          <w:sz w:val="20"/>
          <w:szCs w:val="20"/>
          <w:rtl w:val="0"/>
        </w:rPr>
        <w:t xml:space="preserve"> </w:t>
      </w:r>
      <w:r>
        <w:rPr>
          <w:sz w:val="20"/>
          <w:szCs w:val="20"/>
          <w:rtl w:val="0"/>
        </w:rPr>
        <w:t>student</w:t>
      </w:r>
      <w:r>
        <w:rPr>
          <w:sz w:val="20"/>
          <w:szCs w:val="20"/>
          <w:rtl w:val="0"/>
        </w:rPr>
        <w:t xml:space="preserve"> </w:t>
      </w:r>
      <w:r>
        <w:rPr>
          <w:sz w:val="20"/>
          <w:szCs w:val="20"/>
          <w:rtl w:val="0"/>
        </w:rPr>
        <w:t>researches</w:t>
      </w:r>
      <w:r>
        <w:rPr>
          <w:sz w:val="20"/>
          <w:szCs w:val="20"/>
          <w:rtl w:val="0"/>
        </w:rPr>
        <w:t xml:space="preserve"> </w:t>
      </w:r>
      <w:r>
        <w:rPr>
          <w:sz w:val="20"/>
          <w:szCs w:val="20"/>
          <w:rtl w:val="0"/>
        </w:rPr>
        <w:t>both</w:t>
      </w:r>
      <w:r>
        <w:rPr>
          <w:sz w:val="20"/>
          <w:szCs w:val="20"/>
          <w:rtl w:val="0"/>
        </w:rPr>
        <w:t xml:space="preserve"> </w:t>
      </w:r>
      <w:r>
        <w:rPr>
          <w:sz w:val="20"/>
          <w:szCs w:val="20"/>
          <w:rtl w:val="0"/>
        </w:rPr>
        <w:t>their</w:t>
      </w:r>
      <w:r>
        <w:rPr>
          <w:sz w:val="20"/>
          <w:szCs w:val="20"/>
          <w:rtl w:val="0"/>
        </w:rPr>
        <w:t xml:space="preserve"> </w:t>
      </w:r>
      <w:r>
        <w:rPr>
          <w:sz w:val="20"/>
          <w:szCs w:val="20"/>
          <w:rtl w:val="0"/>
        </w:rPr>
        <w:t>first</w:t>
      </w:r>
      <w:r>
        <w:rPr>
          <w:sz w:val="20"/>
          <w:szCs w:val="20"/>
          <w:rtl w:val="0"/>
        </w:rPr>
        <w:t xml:space="preserve"> </w:t>
      </w:r>
      <w:r>
        <w:rPr>
          <w:sz w:val="20"/>
          <w:szCs w:val="20"/>
          <w:rtl w:val="0"/>
        </w:rPr>
        <w:t>and</w:t>
      </w:r>
      <w:r>
        <w:rPr>
          <w:sz w:val="20"/>
          <w:szCs w:val="20"/>
          <w:rtl w:val="0"/>
        </w:rPr>
        <w:t xml:space="preserve"> </w:t>
      </w:r>
      <w:r>
        <w:rPr>
          <w:sz w:val="20"/>
          <w:szCs w:val="20"/>
          <w:rtl w:val="0"/>
        </w:rPr>
        <w:t>last</w:t>
      </w:r>
      <w:r>
        <w:rPr>
          <w:sz w:val="20"/>
          <w:szCs w:val="20"/>
          <w:rtl w:val="0"/>
        </w:rPr>
        <w:t xml:space="preserve"> </w:t>
      </w:r>
      <w:r>
        <w:rPr>
          <w:sz w:val="20"/>
          <w:szCs w:val="20"/>
          <w:rtl w:val="0"/>
        </w:rPr>
        <w:t>name</w:t>
      </w:r>
      <w:r>
        <w:rPr>
          <w:sz w:val="20"/>
          <w:szCs w:val="20"/>
          <w:rtl w:val="0"/>
        </w:rPr>
        <w:t xml:space="preserve">, </w:t>
      </w:r>
      <w:r>
        <w:rPr>
          <w:sz w:val="20"/>
          <w:szCs w:val="20"/>
          <w:rtl w:val="0"/>
        </w:rPr>
        <w:t>especially</w:t>
      </w:r>
      <w:r>
        <w:rPr>
          <w:sz w:val="20"/>
          <w:szCs w:val="20"/>
          <w:rtl w:val="0"/>
        </w:rPr>
        <w:t xml:space="preserve"> </w:t>
      </w:r>
      <w:r>
        <w:rPr>
          <w:sz w:val="20"/>
          <w:szCs w:val="20"/>
          <w:rtl w:val="0"/>
        </w:rPr>
        <w:t>finding</w:t>
      </w:r>
      <w:r>
        <w:rPr>
          <w:sz w:val="20"/>
          <w:szCs w:val="20"/>
          <w:rtl w:val="0"/>
        </w:rPr>
        <w:t xml:space="preserve"> </w:t>
      </w:r>
      <w:r>
        <w:rPr>
          <w:sz w:val="20"/>
          <w:szCs w:val="20"/>
          <w:rtl w:val="0"/>
        </w:rPr>
        <w:t>out</w:t>
      </w:r>
      <w:r>
        <w:rPr>
          <w:sz w:val="20"/>
          <w:szCs w:val="20"/>
          <w:rtl w:val="0"/>
        </w:rPr>
        <w:t xml:space="preserve"> </w:t>
      </w:r>
      <w:r>
        <w:rPr>
          <w:sz w:val="20"/>
          <w:szCs w:val="20"/>
          <w:rtl w:val="0"/>
        </w:rPr>
        <w:t>where</w:t>
      </w:r>
      <w:r>
        <w:rPr>
          <w:sz w:val="20"/>
          <w:szCs w:val="20"/>
          <w:rtl w:val="0"/>
        </w:rPr>
        <w:t xml:space="preserve"> </w:t>
      </w:r>
      <w:r>
        <w:rPr>
          <w:sz w:val="20"/>
          <w:szCs w:val="20"/>
          <w:rtl w:val="0"/>
        </w:rPr>
        <w:t>the</w:t>
      </w:r>
      <w:r>
        <w:rPr>
          <w:sz w:val="20"/>
          <w:szCs w:val="20"/>
          <w:rtl w:val="0"/>
        </w:rPr>
        <w:t xml:space="preserve"> </w:t>
      </w:r>
      <w:r>
        <w:rPr>
          <w:sz w:val="20"/>
          <w:szCs w:val="20"/>
          <w:rtl w:val="0"/>
        </w:rPr>
        <w:t>names</w:t>
      </w:r>
      <w:r>
        <w:rPr>
          <w:sz w:val="20"/>
          <w:szCs w:val="20"/>
          <w:rtl w:val="0"/>
        </w:rPr>
        <w:t xml:space="preserve"> </w:t>
      </w:r>
      <w:r>
        <w:rPr>
          <w:sz w:val="20"/>
          <w:szCs w:val="20"/>
          <w:rtl w:val="0"/>
        </w:rPr>
        <w:t>came</w:t>
      </w:r>
      <w:r>
        <w:rPr>
          <w:sz w:val="20"/>
          <w:szCs w:val="20"/>
          <w:rtl w:val="0"/>
        </w:rPr>
        <w:t xml:space="preserve"> </w:t>
      </w:r>
      <w:r>
        <w:rPr>
          <w:sz w:val="20"/>
          <w:szCs w:val="20"/>
          <w:rtl w:val="0"/>
        </w:rPr>
        <w:t>from</w:t>
      </w:r>
      <w:r>
        <w:rPr>
          <w:sz w:val="20"/>
          <w:szCs w:val="20"/>
          <w:rtl w:val="0"/>
        </w:rPr>
        <w:t xml:space="preserve">. </w:t>
      </w:r>
      <w:r>
        <w:rPr>
          <w:sz w:val="20"/>
          <w:szCs w:val="20"/>
          <w:rtl w:val="0"/>
        </w:rPr>
        <w:t>Then</w:t>
      </w:r>
      <w:r>
        <w:rPr>
          <w:sz w:val="20"/>
          <w:szCs w:val="20"/>
          <w:rtl w:val="0"/>
        </w:rPr>
        <w:t xml:space="preserve"> </w:t>
      </w:r>
      <w:r>
        <w:rPr>
          <w:sz w:val="20"/>
          <w:szCs w:val="20"/>
          <w:rtl w:val="0"/>
        </w:rPr>
        <w:t>as</w:t>
      </w:r>
      <w:r>
        <w:rPr>
          <w:sz w:val="20"/>
          <w:szCs w:val="20"/>
          <w:rtl w:val="0"/>
        </w:rPr>
        <w:t xml:space="preserve"> </w:t>
      </w:r>
      <w:r>
        <w:rPr>
          <w:sz w:val="20"/>
          <w:szCs w:val="20"/>
          <w:rtl w:val="0"/>
        </w:rPr>
        <w:t>a</w:t>
      </w:r>
      <w:r>
        <w:rPr>
          <w:sz w:val="20"/>
          <w:szCs w:val="20"/>
          <w:rtl w:val="0"/>
        </w:rPr>
        <w:t xml:space="preserve"> </w:t>
      </w:r>
      <w:r>
        <w:rPr>
          <w:sz w:val="20"/>
          <w:szCs w:val="20"/>
          <w:rtl w:val="0"/>
        </w:rPr>
        <w:t>class</w:t>
      </w:r>
      <w:r>
        <w:rPr>
          <w:sz w:val="20"/>
          <w:szCs w:val="20"/>
          <w:rtl w:val="0"/>
        </w:rPr>
        <w:t xml:space="preserve">, </w:t>
      </w:r>
      <w:r>
        <w:rPr>
          <w:sz w:val="20"/>
          <w:szCs w:val="20"/>
          <w:rtl w:val="0"/>
        </w:rPr>
        <w:t>they</w:t>
      </w:r>
      <w:r>
        <w:rPr>
          <w:sz w:val="20"/>
          <w:szCs w:val="20"/>
          <w:rtl w:val="0"/>
        </w:rPr>
        <w:t xml:space="preserve"> </w:t>
      </w:r>
      <w:r>
        <w:rPr>
          <w:sz w:val="20"/>
          <w:szCs w:val="20"/>
          <w:rtl w:val="0"/>
        </w:rPr>
        <w:t>pinpoint</w:t>
      </w:r>
      <w:r>
        <w:rPr>
          <w:sz w:val="20"/>
          <w:szCs w:val="20"/>
          <w:rtl w:val="0"/>
        </w:rPr>
        <w:t xml:space="preserve"> </w:t>
      </w:r>
      <w:r>
        <w:rPr>
          <w:sz w:val="20"/>
          <w:szCs w:val="20"/>
          <w:rtl w:val="0"/>
        </w:rPr>
        <w:t>on</w:t>
      </w:r>
      <w:r>
        <w:rPr>
          <w:sz w:val="20"/>
          <w:szCs w:val="20"/>
          <w:rtl w:val="0"/>
        </w:rPr>
        <w:t xml:space="preserve"> </w:t>
      </w:r>
      <w:r>
        <w:rPr>
          <w:sz w:val="20"/>
          <w:szCs w:val="20"/>
          <w:rtl w:val="0"/>
        </w:rPr>
        <w:t>a</w:t>
      </w:r>
      <w:r>
        <w:rPr>
          <w:sz w:val="20"/>
          <w:szCs w:val="20"/>
          <w:rtl w:val="0"/>
        </w:rPr>
        <w:t xml:space="preserve"> </w:t>
      </w:r>
      <w:r>
        <w:rPr>
          <w:sz w:val="20"/>
          <w:szCs w:val="20"/>
          <w:rtl w:val="0"/>
        </w:rPr>
        <w:t>large</w:t>
      </w:r>
      <w:r>
        <w:rPr>
          <w:sz w:val="20"/>
          <w:szCs w:val="20"/>
          <w:rtl w:val="0"/>
        </w:rPr>
        <w:t xml:space="preserve"> </w:t>
      </w:r>
      <w:r>
        <w:rPr>
          <w:sz w:val="20"/>
          <w:szCs w:val="20"/>
          <w:rtl w:val="0"/>
        </w:rPr>
        <w:t>world</w:t>
      </w:r>
      <w:r>
        <w:rPr>
          <w:sz w:val="20"/>
          <w:szCs w:val="20"/>
          <w:rtl w:val="0"/>
        </w:rPr>
        <w:t xml:space="preserve"> </w:t>
      </w:r>
      <w:r>
        <w:rPr>
          <w:sz w:val="20"/>
          <w:szCs w:val="20"/>
          <w:rtl w:val="0"/>
        </w:rPr>
        <w:t>map</w:t>
      </w:r>
      <w:r>
        <w:rPr>
          <w:sz w:val="20"/>
          <w:szCs w:val="20"/>
          <w:rtl w:val="0"/>
        </w:rPr>
        <w:t xml:space="preserve"> </w:t>
      </w:r>
      <w:r>
        <w:rPr>
          <w:sz w:val="20"/>
          <w:szCs w:val="20"/>
          <w:rtl w:val="0"/>
        </w:rPr>
        <w:t>where</w:t>
      </w:r>
      <w:r>
        <w:rPr>
          <w:sz w:val="20"/>
          <w:szCs w:val="20"/>
          <w:rtl w:val="0"/>
        </w:rPr>
        <w:t xml:space="preserve"> </w:t>
      </w:r>
      <w:r>
        <w:rPr>
          <w:sz w:val="20"/>
          <w:szCs w:val="20"/>
          <w:rtl w:val="0"/>
        </w:rPr>
        <w:t>their</w:t>
      </w:r>
      <w:r>
        <w:rPr>
          <w:sz w:val="20"/>
          <w:szCs w:val="20"/>
          <w:rtl w:val="0"/>
        </w:rPr>
        <w:t xml:space="preserve"> </w:t>
      </w:r>
      <w:r>
        <w:rPr>
          <w:sz w:val="20"/>
          <w:szCs w:val="20"/>
          <w:rtl w:val="0"/>
        </w:rPr>
        <w:t>names</w:t>
      </w:r>
      <w:r>
        <w:rPr>
          <w:sz w:val="20"/>
          <w:szCs w:val="20"/>
          <w:rtl w:val="0"/>
        </w:rPr>
        <w:t xml:space="preserve"> </w:t>
      </w:r>
      <w:r>
        <w:rPr>
          <w:sz w:val="20"/>
          <w:szCs w:val="20"/>
          <w:rtl w:val="0"/>
        </w:rPr>
        <w:t>came</w:t>
      </w:r>
      <w:r>
        <w:rPr>
          <w:sz w:val="20"/>
          <w:szCs w:val="20"/>
          <w:rtl w:val="0"/>
        </w:rPr>
        <w:t xml:space="preserve"> </w:t>
      </w:r>
      <w:r>
        <w:rPr>
          <w:sz w:val="20"/>
          <w:szCs w:val="20"/>
          <w:rtl w:val="0"/>
        </w:rPr>
        <w:t>from</w:t>
      </w:r>
      <w:r>
        <w:rPr>
          <w:sz w:val="20"/>
          <w:szCs w:val="20"/>
          <w:rtl w:val="0"/>
        </w:rPr>
        <w:t xml:space="preserve"> </w:t>
      </w:r>
      <w:r>
        <w:rPr>
          <w:sz w:val="20"/>
          <w:szCs w:val="20"/>
          <w:rtl w:val="0"/>
        </w:rPr>
        <w:t>to</w:t>
      </w:r>
      <w:r>
        <w:rPr>
          <w:sz w:val="20"/>
          <w:szCs w:val="20"/>
          <w:rtl w:val="0"/>
        </w:rPr>
        <w:t xml:space="preserve"> </w:t>
      </w:r>
      <w:r>
        <w:rPr>
          <w:sz w:val="20"/>
          <w:szCs w:val="20"/>
          <w:rtl w:val="0"/>
        </w:rPr>
        <w:t>create</w:t>
      </w:r>
      <w:r>
        <w:rPr>
          <w:sz w:val="20"/>
          <w:szCs w:val="20"/>
          <w:rtl w:val="0"/>
        </w:rPr>
        <w:t xml:space="preserve"> </w:t>
      </w:r>
      <w:r>
        <w:rPr>
          <w:sz w:val="20"/>
          <w:szCs w:val="20"/>
          <w:rtl w:val="0"/>
        </w:rPr>
        <w:t>a</w:t>
      </w:r>
      <w:r>
        <w:rPr>
          <w:sz w:val="20"/>
          <w:szCs w:val="20"/>
          <w:rtl w:val="0"/>
        </w:rPr>
        <w:t xml:space="preserve"> </w:t>
      </w:r>
      <w:r>
        <w:rPr>
          <w:sz w:val="20"/>
          <w:szCs w:val="20"/>
          <w:rtl w:val="0"/>
        </w:rPr>
        <w:t>visual</w:t>
      </w:r>
      <w:r>
        <w:rPr>
          <w:sz w:val="20"/>
          <w:szCs w:val="20"/>
          <w:rtl w:val="0"/>
        </w:rPr>
        <w:t xml:space="preserve"> </w:t>
      </w:r>
      <w:r>
        <w:rPr>
          <w:sz w:val="20"/>
          <w:szCs w:val="20"/>
          <w:rtl w:val="0"/>
        </w:rPr>
        <w:t>representation</w:t>
      </w:r>
      <w:r>
        <w:rPr>
          <w:sz w:val="20"/>
          <w:szCs w:val="20"/>
          <w:rtl w:val="0"/>
        </w:rPr>
        <w:t xml:space="preserve">. </w:t>
      </w:r>
      <w:r>
        <w:rPr>
          <w:sz w:val="20"/>
          <w:szCs w:val="20"/>
          <w:rtl w:val="0"/>
        </w:rPr>
        <w:t>This</w:t>
      </w:r>
      <w:r>
        <w:rPr>
          <w:sz w:val="20"/>
          <w:szCs w:val="20"/>
          <w:rtl w:val="0"/>
        </w:rPr>
        <w:t xml:space="preserve"> </w:t>
      </w:r>
      <w:r>
        <w:rPr>
          <w:sz w:val="20"/>
          <w:szCs w:val="20"/>
          <w:rtl w:val="0"/>
        </w:rPr>
        <w:t>gets</w:t>
      </w:r>
      <w:r>
        <w:rPr>
          <w:sz w:val="20"/>
          <w:szCs w:val="20"/>
          <w:rtl w:val="0"/>
        </w:rPr>
        <w:t xml:space="preserve"> </w:t>
      </w:r>
      <w:r>
        <w:rPr>
          <w:sz w:val="20"/>
          <w:szCs w:val="20"/>
          <w:rtl w:val="0"/>
        </w:rPr>
        <w:t>students</w:t>
      </w:r>
      <w:r>
        <w:rPr>
          <w:sz w:val="20"/>
          <w:szCs w:val="20"/>
          <w:rtl w:val="0"/>
        </w:rPr>
        <w:t xml:space="preserve"> </w:t>
      </w:r>
      <w:r>
        <w:rPr>
          <w:sz w:val="20"/>
          <w:szCs w:val="20"/>
          <w:rtl w:val="0"/>
        </w:rPr>
        <w:t>thinking</w:t>
      </w:r>
      <w:r>
        <w:rPr>
          <w:sz w:val="20"/>
          <w:szCs w:val="20"/>
          <w:rtl w:val="0"/>
        </w:rPr>
        <w:t xml:space="preserve"> </w:t>
      </w:r>
      <w:r>
        <w:rPr>
          <w:sz w:val="20"/>
          <w:szCs w:val="20"/>
          <w:rtl w:val="0"/>
        </w:rPr>
        <w:t>about</w:t>
      </w:r>
      <w:r>
        <w:rPr>
          <w:sz w:val="20"/>
          <w:szCs w:val="20"/>
          <w:rtl w:val="0"/>
        </w:rPr>
        <w:t xml:space="preserve"> </w:t>
      </w:r>
      <w:r>
        <w:rPr>
          <w:sz w:val="20"/>
          <w:szCs w:val="20"/>
          <w:rtl w:val="0"/>
        </w:rPr>
        <w:t>where</w:t>
      </w:r>
      <w:r>
        <w:rPr>
          <w:sz w:val="20"/>
          <w:szCs w:val="20"/>
          <w:rtl w:val="0"/>
        </w:rPr>
        <w:t xml:space="preserve"> </w:t>
      </w:r>
      <w:r>
        <w:rPr>
          <w:sz w:val="20"/>
          <w:szCs w:val="20"/>
          <w:rtl w:val="0"/>
        </w:rPr>
        <w:t>names</w:t>
      </w:r>
      <w:r>
        <w:rPr>
          <w:sz w:val="20"/>
          <w:szCs w:val="20"/>
          <w:rtl w:val="0"/>
        </w:rPr>
        <w:t xml:space="preserve"> </w:t>
      </w:r>
      <w:r>
        <w:rPr>
          <w:sz w:val="20"/>
          <w:szCs w:val="20"/>
          <w:rtl w:val="0"/>
        </w:rPr>
        <w:t>originate</w:t>
      </w:r>
      <w:r>
        <w:rPr>
          <w:sz w:val="20"/>
          <w:szCs w:val="20"/>
          <w:rtl w:val="0"/>
        </w:rPr>
        <w:t xml:space="preserve"> </w:t>
      </w:r>
      <w:r>
        <w:rPr>
          <w:sz w:val="20"/>
          <w:szCs w:val="20"/>
          <w:rtl w:val="0"/>
        </w:rPr>
        <w:t>from</w:t>
      </w:r>
      <w:r>
        <w:rPr>
          <w:sz w:val="20"/>
          <w:szCs w:val="20"/>
          <w:rtl w:val="0"/>
        </w:rPr>
        <w:t xml:space="preserve">, </w:t>
      </w:r>
      <w:r>
        <w:rPr>
          <w:sz w:val="20"/>
          <w:szCs w:val="20"/>
          <w:rtl w:val="0"/>
        </w:rPr>
        <w:t>is</w:t>
      </w:r>
      <w:r>
        <w:rPr>
          <w:sz w:val="20"/>
          <w:szCs w:val="20"/>
          <w:rtl w:val="0"/>
        </w:rPr>
        <w:t xml:space="preserve"> </w:t>
      </w:r>
      <w:r>
        <w:rPr>
          <w:sz w:val="20"/>
          <w:szCs w:val="20"/>
          <w:rtl w:val="0"/>
        </w:rPr>
        <w:t>there</w:t>
      </w:r>
      <w:r>
        <w:rPr>
          <w:sz w:val="20"/>
          <w:szCs w:val="20"/>
          <w:rtl w:val="0"/>
        </w:rPr>
        <w:t xml:space="preserve"> </w:t>
      </w:r>
      <w:r>
        <w:rPr>
          <w:sz w:val="20"/>
          <w:szCs w:val="20"/>
          <w:rtl w:val="0"/>
        </w:rPr>
        <w:t>an</w:t>
      </w:r>
      <w:r>
        <w:rPr>
          <w:sz w:val="20"/>
          <w:szCs w:val="20"/>
          <w:rtl w:val="0"/>
        </w:rPr>
        <w:t xml:space="preserve"> </w:t>
      </w:r>
      <w:r>
        <w:rPr>
          <w:sz w:val="20"/>
          <w:szCs w:val="20"/>
          <w:rtl w:val="0"/>
        </w:rPr>
        <w:t>area</w:t>
      </w:r>
      <w:r>
        <w:rPr>
          <w:sz w:val="20"/>
          <w:szCs w:val="20"/>
          <w:rtl w:val="0"/>
        </w:rPr>
        <w:t xml:space="preserve"> </w:t>
      </w:r>
      <w:r>
        <w:rPr>
          <w:sz w:val="20"/>
          <w:szCs w:val="20"/>
          <w:rtl w:val="0"/>
        </w:rPr>
        <w:t>that</w:t>
      </w:r>
      <w:r>
        <w:rPr>
          <w:sz w:val="20"/>
          <w:szCs w:val="20"/>
          <w:rtl w:val="0"/>
        </w:rPr>
        <w:t xml:space="preserve"> </w:t>
      </w:r>
      <w:r>
        <w:rPr>
          <w:sz w:val="20"/>
          <w:szCs w:val="20"/>
          <w:rtl w:val="0"/>
        </w:rPr>
        <w:t>has</w:t>
      </w:r>
      <w:r>
        <w:rPr>
          <w:sz w:val="20"/>
          <w:szCs w:val="20"/>
          <w:rtl w:val="0"/>
        </w:rPr>
        <w:t xml:space="preserve"> </w:t>
      </w:r>
      <w:r>
        <w:rPr>
          <w:sz w:val="20"/>
          <w:szCs w:val="20"/>
          <w:rtl w:val="0"/>
        </w:rPr>
        <w:t>a</w:t>
      </w:r>
      <w:r>
        <w:rPr>
          <w:sz w:val="20"/>
          <w:szCs w:val="20"/>
          <w:rtl w:val="0"/>
        </w:rPr>
        <w:t xml:space="preserve"> </w:t>
      </w:r>
      <w:r>
        <w:rPr>
          <w:sz w:val="20"/>
          <w:szCs w:val="20"/>
          <w:rtl w:val="0"/>
        </w:rPr>
        <w:t>large</w:t>
      </w:r>
      <w:r>
        <w:rPr>
          <w:sz w:val="20"/>
          <w:szCs w:val="20"/>
          <w:rtl w:val="0"/>
        </w:rPr>
        <w:t xml:space="preserve"> </w:t>
      </w:r>
      <w:r>
        <w:rPr>
          <w:sz w:val="20"/>
          <w:szCs w:val="20"/>
          <w:rtl w:val="0"/>
        </w:rPr>
        <w:t>concentration</w:t>
      </w:r>
      <w:r>
        <w:rPr>
          <w:sz w:val="20"/>
          <w:szCs w:val="20"/>
          <w:rtl w:val="0"/>
        </w:rPr>
        <w:t xml:space="preserve"> </w:t>
      </w:r>
      <w:r>
        <w:rPr>
          <w:sz w:val="20"/>
          <w:szCs w:val="20"/>
          <w:rtl w:val="0"/>
        </w:rPr>
        <w:t>of</w:t>
      </w:r>
      <w:r>
        <w:rPr>
          <w:sz w:val="20"/>
          <w:szCs w:val="20"/>
          <w:rtl w:val="0"/>
        </w:rPr>
        <w:t xml:space="preserve"> </w:t>
      </w:r>
      <w:r>
        <w:rPr>
          <w:sz w:val="20"/>
          <w:szCs w:val="20"/>
          <w:rtl w:val="0"/>
        </w:rPr>
        <w:t>names</w:t>
      </w:r>
      <w:r>
        <w:rPr>
          <w:sz w:val="20"/>
          <w:szCs w:val="20"/>
          <w:rtl w:val="0"/>
        </w:rPr>
        <w:t xml:space="preserve">? </w:t>
      </w:r>
      <w:r>
        <w:rPr>
          <w:sz w:val="20"/>
          <w:szCs w:val="20"/>
          <w:rtl w:val="0"/>
        </w:rPr>
        <w:t>Then</w:t>
      </w:r>
      <w:r>
        <w:rPr>
          <w:sz w:val="20"/>
          <w:szCs w:val="20"/>
          <w:rtl w:val="0"/>
        </w:rPr>
        <w:t xml:space="preserve"> </w:t>
      </w:r>
      <w:r>
        <w:rPr>
          <w:sz w:val="20"/>
          <w:szCs w:val="20"/>
          <w:rtl w:val="0"/>
        </w:rPr>
        <w:t>students</w:t>
      </w:r>
      <w:r>
        <w:rPr>
          <w:sz w:val="20"/>
          <w:szCs w:val="20"/>
          <w:rtl w:val="0"/>
        </w:rPr>
        <w:t xml:space="preserve"> </w:t>
      </w:r>
      <w:r>
        <w:rPr>
          <w:sz w:val="20"/>
          <w:szCs w:val="20"/>
          <w:rtl w:val="0"/>
        </w:rPr>
        <w:t>can</w:t>
      </w:r>
      <w:r>
        <w:rPr>
          <w:sz w:val="20"/>
          <w:szCs w:val="20"/>
          <w:rtl w:val="0"/>
        </w:rPr>
        <w:t xml:space="preserve"> </w:t>
      </w:r>
      <w:r>
        <w:rPr>
          <w:sz w:val="20"/>
          <w:szCs w:val="20"/>
          <w:rtl w:val="0"/>
        </w:rPr>
        <w:t>start</w:t>
      </w:r>
      <w:r>
        <w:rPr>
          <w:sz w:val="20"/>
          <w:szCs w:val="20"/>
          <w:rtl w:val="0"/>
        </w:rPr>
        <w:t xml:space="preserve"> </w:t>
      </w:r>
      <w:r>
        <w:rPr>
          <w:sz w:val="20"/>
          <w:szCs w:val="20"/>
          <w:rtl w:val="0"/>
        </w:rPr>
        <w:t>to</w:t>
      </w:r>
      <w:r>
        <w:rPr>
          <w:sz w:val="20"/>
          <w:szCs w:val="20"/>
          <w:rtl w:val="0"/>
        </w:rPr>
        <w:t xml:space="preserve"> </w:t>
      </w:r>
      <w:r>
        <w:rPr>
          <w:sz w:val="20"/>
          <w:szCs w:val="20"/>
          <w:rtl w:val="0"/>
        </w:rPr>
        <w:t>think</w:t>
      </w:r>
      <w:r>
        <w:rPr>
          <w:sz w:val="20"/>
          <w:szCs w:val="20"/>
          <w:rtl w:val="0"/>
        </w:rPr>
        <w:t xml:space="preserve"> </w:t>
      </w:r>
      <w:r>
        <w:rPr>
          <w:sz w:val="20"/>
          <w:szCs w:val="20"/>
          <w:rtl w:val="0"/>
        </w:rPr>
        <w:t>more</w:t>
      </w:r>
      <w:r>
        <w:rPr>
          <w:sz w:val="20"/>
          <w:szCs w:val="20"/>
          <w:rtl w:val="0"/>
        </w:rPr>
        <w:t xml:space="preserve"> </w:t>
      </w:r>
      <w:r>
        <w:rPr>
          <w:sz w:val="20"/>
          <w:szCs w:val="20"/>
          <w:rtl w:val="0"/>
        </w:rPr>
        <w:t>critically</w:t>
      </w:r>
      <w:r>
        <w:rPr>
          <w:sz w:val="20"/>
          <w:szCs w:val="20"/>
          <w:rtl w:val="0"/>
        </w:rPr>
        <w:t xml:space="preserve"> </w:t>
      </w:r>
      <w:r>
        <w:rPr>
          <w:sz w:val="20"/>
          <w:szCs w:val="20"/>
          <w:rtl w:val="0"/>
        </w:rPr>
        <w:t>about</w:t>
      </w:r>
      <w:r>
        <w:rPr>
          <w:sz w:val="20"/>
          <w:szCs w:val="20"/>
          <w:rtl w:val="0"/>
        </w:rPr>
        <w:t xml:space="preserve"> </w:t>
      </w:r>
      <w:r>
        <w:rPr>
          <w:sz w:val="20"/>
          <w:szCs w:val="20"/>
          <w:rtl w:val="0"/>
        </w:rPr>
        <w:t>this</w:t>
      </w:r>
      <w:r>
        <w:rPr>
          <w:sz w:val="20"/>
          <w:szCs w:val="20"/>
          <w:rtl w:val="0"/>
        </w:rPr>
        <w:t xml:space="preserve">. </w:t>
      </w:r>
      <w:r>
        <w:rPr>
          <w:sz w:val="20"/>
          <w:szCs w:val="20"/>
          <w:rtl w:val="0"/>
        </w:rPr>
        <w:t>Is</w:t>
      </w:r>
      <w:r>
        <w:rPr>
          <w:sz w:val="20"/>
          <w:szCs w:val="20"/>
          <w:rtl w:val="0"/>
        </w:rPr>
        <w:t xml:space="preserve"> </w:t>
      </w:r>
      <w:r>
        <w:rPr>
          <w:sz w:val="20"/>
          <w:szCs w:val="20"/>
          <w:rtl w:val="0"/>
        </w:rPr>
        <w:t>it</w:t>
      </w:r>
      <w:r>
        <w:rPr>
          <w:sz w:val="20"/>
          <w:szCs w:val="20"/>
          <w:rtl w:val="0"/>
        </w:rPr>
        <w:t xml:space="preserve"> </w:t>
      </w:r>
      <w:r>
        <w:rPr>
          <w:sz w:val="20"/>
          <w:szCs w:val="20"/>
          <w:rtl w:val="0"/>
        </w:rPr>
        <w:t>because</w:t>
      </w:r>
      <w:r>
        <w:rPr>
          <w:sz w:val="20"/>
          <w:szCs w:val="20"/>
          <w:rtl w:val="0"/>
        </w:rPr>
        <w:t xml:space="preserve"> </w:t>
      </w:r>
      <w:r>
        <w:rPr>
          <w:sz w:val="20"/>
          <w:szCs w:val="20"/>
          <w:rtl w:val="0"/>
        </w:rPr>
        <w:t>our</w:t>
      </w:r>
      <w:r>
        <w:rPr>
          <w:sz w:val="20"/>
          <w:szCs w:val="20"/>
          <w:rtl w:val="0"/>
        </w:rPr>
        <w:t xml:space="preserve"> </w:t>
      </w:r>
      <w:r>
        <w:rPr>
          <w:sz w:val="20"/>
          <w:szCs w:val="20"/>
          <w:rtl w:val="0"/>
        </w:rPr>
        <w:t>ancestors</w:t>
      </w:r>
      <w:r>
        <w:rPr>
          <w:sz w:val="20"/>
          <w:szCs w:val="20"/>
          <w:rtl w:val="0"/>
        </w:rPr>
        <w:t xml:space="preserve"> </w:t>
      </w:r>
      <w:r>
        <w:rPr>
          <w:sz w:val="20"/>
          <w:szCs w:val="20"/>
          <w:rtl w:val="0"/>
        </w:rPr>
        <w:t>are</w:t>
      </w:r>
      <w:r>
        <w:rPr>
          <w:sz w:val="20"/>
          <w:szCs w:val="20"/>
          <w:rtl w:val="0"/>
        </w:rPr>
        <w:t xml:space="preserve"> </w:t>
      </w:r>
      <w:r>
        <w:rPr>
          <w:sz w:val="20"/>
          <w:szCs w:val="20"/>
          <w:rtl w:val="0"/>
        </w:rPr>
        <w:t>all</w:t>
      </w:r>
      <w:r>
        <w:rPr>
          <w:sz w:val="20"/>
          <w:szCs w:val="20"/>
          <w:rtl w:val="0"/>
        </w:rPr>
        <w:t xml:space="preserve"> </w:t>
      </w:r>
      <w:r>
        <w:rPr>
          <w:sz w:val="20"/>
          <w:szCs w:val="20"/>
          <w:rtl w:val="0"/>
        </w:rPr>
        <w:t>from</w:t>
      </w:r>
      <w:r>
        <w:rPr>
          <w:sz w:val="20"/>
          <w:szCs w:val="20"/>
          <w:rtl w:val="0"/>
        </w:rPr>
        <w:t xml:space="preserve"> </w:t>
      </w:r>
      <w:r>
        <w:rPr>
          <w:sz w:val="20"/>
          <w:szCs w:val="20"/>
          <w:rtl w:val="0"/>
        </w:rPr>
        <w:t>that</w:t>
      </w:r>
      <w:r>
        <w:rPr>
          <w:sz w:val="20"/>
          <w:szCs w:val="20"/>
          <w:rtl w:val="0"/>
        </w:rPr>
        <w:t xml:space="preserve"> </w:t>
      </w:r>
      <w:r>
        <w:rPr>
          <w:sz w:val="20"/>
          <w:szCs w:val="20"/>
          <w:rtl w:val="0"/>
        </w:rPr>
        <w:t>area</w:t>
      </w:r>
      <w:r>
        <w:rPr>
          <w:sz w:val="20"/>
          <w:szCs w:val="20"/>
          <w:rtl w:val="0"/>
        </w:rPr>
        <w:t xml:space="preserve">? </w:t>
      </w:r>
      <w:r>
        <w:rPr>
          <w:sz w:val="20"/>
          <w:szCs w:val="20"/>
          <w:rtl w:val="0"/>
        </w:rPr>
        <w:t>Are</w:t>
      </w:r>
      <w:r>
        <w:rPr>
          <w:sz w:val="20"/>
          <w:szCs w:val="20"/>
          <w:rtl w:val="0"/>
        </w:rPr>
        <w:t xml:space="preserve"> </w:t>
      </w:r>
      <w:r>
        <w:rPr>
          <w:sz w:val="20"/>
          <w:szCs w:val="20"/>
          <w:rtl w:val="0"/>
        </w:rPr>
        <w:t>there</w:t>
      </w:r>
      <w:r>
        <w:rPr>
          <w:sz w:val="20"/>
          <w:szCs w:val="20"/>
          <w:rtl w:val="0"/>
        </w:rPr>
        <w:t xml:space="preserve"> </w:t>
      </w:r>
      <w:r>
        <w:rPr>
          <w:sz w:val="20"/>
          <w:szCs w:val="20"/>
          <w:rtl w:val="0"/>
        </w:rPr>
        <w:t>popular</w:t>
      </w:r>
      <w:r>
        <w:rPr>
          <w:sz w:val="20"/>
          <w:szCs w:val="20"/>
          <w:rtl w:val="0"/>
        </w:rPr>
        <w:t xml:space="preserve"> </w:t>
      </w:r>
      <w:r>
        <w:rPr>
          <w:sz w:val="20"/>
          <w:szCs w:val="20"/>
          <w:rtl w:val="0"/>
        </w:rPr>
        <w:t>names</w:t>
      </w:r>
      <w:r>
        <w:rPr>
          <w:sz w:val="20"/>
          <w:szCs w:val="20"/>
          <w:rtl w:val="0"/>
        </w:rPr>
        <w:t xml:space="preserve"> </w:t>
      </w:r>
      <w:r>
        <w:rPr>
          <w:sz w:val="20"/>
          <w:szCs w:val="20"/>
          <w:rtl w:val="0"/>
        </w:rPr>
        <w:t>from</w:t>
      </w:r>
      <w:r>
        <w:rPr>
          <w:sz w:val="20"/>
          <w:szCs w:val="20"/>
          <w:rtl w:val="0"/>
        </w:rPr>
        <w:t xml:space="preserve"> </w:t>
      </w:r>
      <w:r>
        <w:rPr>
          <w:sz w:val="20"/>
          <w:szCs w:val="20"/>
          <w:rtl w:val="0"/>
        </w:rPr>
        <w:t>other</w:t>
      </w:r>
      <w:r>
        <w:rPr>
          <w:sz w:val="20"/>
          <w:szCs w:val="20"/>
          <w:rtl w:val="0"/>
        </w:rPr>
        <w:t xml:space="preserve"> </w:t>
      </w:r>
      <w:r>
        <w:rPr>
          <w:sz w:val="20"/>
          <w:szCs w:val="20"/>
          <w:rtl w:val="0"/>
        </w:rPr>
        <w:t>places</w:t>
      </w:r>
      <w:r>
        <w:rPr>
          <w:sz w:val="20"/>
          <w:szCs w:val="20"/>
          <w:rtl w:val="0"/>
        </w:rPr>
        <w:t xml:space="preserve"> </w:t>
      </w:r>
      <w:r>
        <w:rPr>
          <w:sz w:val="20"/>
          <w:szCs w:val="20"/>
          <w:rtl w:val="0"/>
        </w:rPr>
        <w:t>in</w:t>
      </w:r>
      <w:r>
        <w:rPr>
          <w:sz w:val="20"/>
          <w:szCs w:val="20"/>
          <w:rtl w:val="0"/>
        </w:rPr>
        <w:t xml:space="preserve"> </w:t>
      </w:r>
      <w:r>
        <w:rPr>
          <w:sz w:val="20"/>
          <w:szCs w:val="20"/>
          <w:rtl w:val="0"/>
        </w:rPr>
        <w:t>the</w:t>
      </w:r>
      <w:r>
        <w:rPr>
          <w:sz w:val="20"/>
          <w:szCs w:val="20"/>
          <w:rtl w:val="0"/>
        </w:rPr>
        <w:t xml:space="preserve"> </w:t>
      </w:r>
      <w:r>
        <w:rPr>
          <w:sz w:val="20"/>
          <w:szCs w:val="20"/>
          <w:rtl w:val="0"/>
        </w:rPr>
        <w:t>world</w:t>
      </w:r>
      <w:r>
        <w:rPr>
          <w:sz w:val="20"/>
          <w:szCs w:val="20"/>
          <w:rtl w:val="0"/>
        </w:rPr>
        <w:t xml:space="preserve">? </w:t>
      </w:r>
      <w:r>
        <w:rPr>
          <w:sz w:val="20"/>
          <w:szCs w:val="20"/>
          <w:rtl w:val="0"/>
        </w:rPr>
        <w:t>Think</w:t>
      </w:r>
      <w:r>
        <w:rPr>
          <w:sz w:val="20"/>
          <w:szCs w:val="20"/>
          <w:rtl w:val="0"/>
        </w:rPr>
        <w:t xml:space="preserve"> </w:t>
      </w:r>
      <w:r>
        <w:rPr>
          <w:sz w:val="20"/>
          <w:szCs w:val="20"/>
          <w:rtl w:val="0"/>
        </w:rPr>
        <w:t>about</w:t>
      </w:r>
      <w:r>
        <w:rPr>
          <w:sz w:val="20"/>
          <w:szCs w:val="20"/>
          <w:rtl w:val="0"/>
        </w:rPr>
        <w:t xml:space="preserve"> </w:t>
      </w:r>
      <w:r>
        <w:rPr>
          <w:sz w:val="20"/>
          <w:szCs w:val="20"/>
          <w:rtl w:val="0"/>
        </w:rPr>
        <w:t>Chinese</w:t>
      </w:r>
      <w:r>
        <w:rPr>
          <w:sz w:val="20"/>
          <w:szCs w:val="20"/>
          <w:rtl w:val="0"/>
        </w:rPr>
        <w:t xml:space="preserve"> </w:t>
      </w:r>
      <w:r>
        <w:rPr>
          <w:sz w:val="20"/>
          <w:szCs w:val="20"/>
          <w:rtl w:val="0"/>
        </w:rPr>
        <w:t>or</w:t>
      </w:r>
      <w:r>
        <w:rPr>
          <w:sz w:val="20"/>
          <w:szCs w:val="20"/>
          <w:rtl w:val="0"/>
        </w:rPr>
        <w:t xml:space="preserve"> </w:t>
      </w:r>
      <w:r>
        <w:rPr>
          <w:sz w:val="20"/>
          <w:szCs w:val="20"/>
          <w:rtl w:val="0"/>
        </w:rPr>
        <w:t>Arabic</w:t>
      </w:r>
      <w:r>
        <w:rPr>
          <w:sz w:val="20"/>
          <w:szCs w:val="20"/>
          <w:rtl w:val="0"/>
        </w:rPr>
        <w:t xml:space="preserve"> </w:t>
      </w:r>
      <w:r>
        <w:rPr>
          <w:sz w:val="20"/>
          <w:szCs w:val="20"/>
          <w:rtl w:val="0"/>
        </w:rPr>
        <w:t>names</w:t>
      </w:r>
      <w:r>
        <w:rPr>
          <w:sz w:val="20"/>
          <w:szCs w:val="20"/>
          <w:rtl w:val="0"/>
        </w:rPr>
        <w:t xml:space="preserve">. </w:t>
      </w:r>
      <w:r>
        <w:rPr>
          <w:sz w:val="20"/>
          <w:szCs w:val="20"/>
          <w:rtl w:val="0"/>
        </w:rPr>
        <w:t>This</w:t>
      </w:r>
      <w:r>
        <w:rPr>
          <w:sz w:val="20"/>
          <w:szCs w:val="20"/>
          <w:rtl w:val="0"/>
        </w:rPr>
        <w:t xml:space="preserve"> </w:t>
      </w:r>
      <w:r>
        <w:rPr>
          <w:sz w:val="20"/>
          <w:szCs w:val="20"/>
          <w:rtl w:val="0"/>
        </w:rPr>
        <w:t>is</w:t>
      </w:r>
      <w:r>
        <w:rPr>
          <w:sz w:val="20"/>
          <w:szCs w:val="20"/>
          <w:rtl w:val="0"/>
        </w:rPr>
        <w:t xml:space="preserve"> </w:t>
      </w:r>
      <w:r>
        <w:rPr>
          <w:sz w:val="20"/>
          <w:szCs w:val="20"/>
          <w:rtl w:val="0"/>
        </w:rPr>
        <w:t>a</w:t>
      </w:r>
      <w:r>
        <w:rPr>
          <w:sz w:val="20"/>
          <w:szCs w:val="20"/>
          <w:rtl w:val="0"/>
        </w:rPr>
        <w:t xml:space="preserve"> </w:t>
      </w:r>
      <w:r>
        <w:rPr>
          <w:sz w:val="20"/>
          <w:szCs w:val="20"/>
          <w:rtl w:val="0"/>
        </w:rPr>
        <w:t>great</w:t>
      </w:r>
      <w:r>
        <w:rPr>
          <w:sz w:val="20"/>
          <w:szCs w:val="20"/>
          <w:rtl w:val="0"/>
        </w:rPr>
        <w:t xml:space="preserve"> </w:t>
      </w:r>
      <w:r>
        <w:rPr>
          <w:sz w:val="20"/>
          <w:szCs w:val="20"/>
          <w:rtl w:val="0"/>
        </w:rPr>
        <w:t>discussion</w:t>
      </w:r>
      <w:r>
        <w:rPr>
          <w:sz w:val="20"/>
          <w:szCs w:val="20"/>
          <w:rtl w:val="0"/>
        </w:rPr>
        <w:t xml:space="preserve"> </w:t>
      </w:r>
      <w:r>
        <w:rPr>
          <w:sz w:val="20"/>
          <w:szCs w:val="20"/>
          <w:rtl w:val="0"/>
        </w:rPr>
        <w:t>to</w:t>
      </w:r>
      <w:r>
        <w:rPr>
          <w:sz w:val="20"/>
          <w:szCs w:val="20"/>
          <w:rtl w:val="0"/>
        </w:rPr>
        <w:t xml:space="preserve"> </w:t>
      </w:r>
      <w:r>
        <w:rPr>
          <w:sz w:val="20"/>
          <w:szCs w:val="20"/>
          <w:rtl w:val="0"/>
        </w:rPr>
        <w:t>get</w:t>
      </w:r>
      <w:r>
        <w:rPr>
          <w:sz w:val="20"/>
          <w:szCs w:val="20"/>
          <w:rtl w:val="0"/>
        </w:rPr>
        <w:t xml:space="preserve"> </w:t>
      </w:r>
      <w:r>
        <w:rPr>
          <w:sz w:val="20"/>
          <w:szCs w:val="20"/>
          <w:rtl w:val="0"/>
        </w:rPr>
        <w:t>students</w:t>
      </w:r>
      <w:r>
        <w:rPr>
          <w:sz w:val="20"/>
          <w:szCs w:val="20"/>
          <w:rtl w:val="0"/>
        </w:rPr>
        <w:t xml:space="preserve"> </w:t>
      </w:r>
      <w:r>
        <w:rPr>
          <w:sz w:val="20"/>
          <w:szCs w:val="20"/>
          <w:rtl w:val="0"/>
        </w:rPr>
        <w:t>to</w:t>
      </w:r>
      <w:r>
        <w:rPr>
          <w:sz w:val="20"/>
          <w:szCs w:val="20"/>
          <w:rtl w:val="0"/>
        </w:rPr>
        <w:t xml:space="preserve"> </w:t>
      </w:r>
      <w:r>
        <w:rPr>
          <w:sz w:val="20"/>
          <w:szCs w:val="20"/>
          <w:rtl w:val="0"/>
        </w:rPr>
        <w:t>learn</w:t>
      </w:r>
      <w:r>
        <w:rPr>
          <w:sz w:val="20"/>
          <w:szCs w:val="20"/>
          <w:rtl w:val="0"/>
        </w:rPr>
        <w:t xml:space="preserve"> </w:t>
      </w:r>
      <w:r>
        <w:rPr>
          <w:sz w:val="20"/>
          <w:szCs w:val="20"/>
          <w:rtl w:val="0"/>
        </w:rPr>
        <w:t>each</w:t>
      </w:r>
      <w:r>
        <w:rPr>
          <w:sz w:val="20"/>
          <w:szCs w:val="20"/>
          <w:rtl w:val="0"/>
        </w:rPr>
        <w:t xml:space="preserve"> </w:t>
      </w:r>
      <w:r>
        <w:rPr>
          <w:sz w:val="20"/>
          <w:szCs w:val="20"/>
          <w:rtl w:val="0"/>
        </w:rPr>
        <w:t>other</w:t>
      </w:r>
      <w:r>
        <w:rPr>
          <w:sz w:val="20"/>
          <w:szCs w:val="20"/>
          <w:rtl w:val="0"/>
        </w:rPr>
        <w:t>’</w:t>
      </w:r>
      <w:r>
        <w:rPr>
          <w:sz w:val="20"/>
          <w:szCs w:val="20"/>
          <w:rtl w:val="0"/>
        </w:rPr>
        <w:t>s</w:t>
      </w:r>
      <w:r>
        <w:rPr>
          <w:sz w:val="20"/>
          <w:szCs w:val="20"/>
          <w:rtl w:val="0"/>
        </w:rPr>
        <w:t xml:space="preserve"> </w:t>
      </w:r>
      <w:r>
        <w:rPr>
          <w:sz w:val="20"/>
          <w:szCs w:val="20"/>
          <w:rtl w:val="0"/>
        </w:rPr>
        <w:t>names</w:t>
      </w:r>
      <w:r>
        <w:rPr>
          <w:sz w:val="20"/>
          <w:szCs w:val="20"/>
          <w:rtl w:val="0"/>
        </w:rPr>
        <w:t xml:space="preserve"> </w:t>
      </w:r>
      <w:r>
        <w:rPr>
          <w:sz w:val="20"/>
          <w:szCs w:val="20"/>
          <w:rtl w:val="0"/>
        </w:rPr>
        <w:t>AND</w:t>
      </w:r>
      <w:r>
        <w:rPr>
          <w:sz w:val="20"/>
          <w:szCs w:val="20"/>
          <w:rtl w:val="0"/>
        </w:rPr>
        <w:t xml:space="preserve"> </w:t>
      </w:r>
      <w:r>
        <w:rPr>
          <w:sz w:val="20"/>
          <w:szCs w:val="20"/>
          <w:rtl w:val="0"/>
        </w:rPr>
        <w:t>start</w:t>
      </w:r>
      <w:r>
        <w:rPr>
          <w:sz w:val="20"/>
          <w:szCs w:val="20"/>
          <w:rtl w:val="0"/>
        </w:rPr>
        <w:t xml:space="preserve"> </w:t>
      </w:r>
      <w:r>
        <w:rPr>
          <w:sz w:val="20"/>
          <w:szCs w:val="20"/>
          <w:rtl w:val="0"/>
        </w:rPr>
        <w:t>thinking</w:t>
      </w:r>
      <w:r>
        <w:rPr>
          <w:sz w:val="20"/>
          <w:szCs w:val="20"/>
          <w:rtl w:val="0"/>
        </w:rPr>
        <w:t xml:space="preserve"> </w:t>
      </w:r>
      <w:r>
        <w:rPr>
          <w:sz w:val="20"/>
          <w:szCs w:val="20"/>
          <w:rtl w:val="0"/>
        </w:rPr>
        <w:t>about</w:t>
      </w:r>
      <w:r>
        <w:rPr>
          <w:sz w:val="20"/>
          <w:szCs w:val="20"/>
          <w:rtl w:val="0"/>
        </w:rPr>
        <w:t xml:space="preserve"> </w:t>
      </w:r>
      <w:r>
        <w:rPr>
          <w:sz w:val="20"/>
          <w:szCs w:val="20"/>
          <w:rtl w:val="0"/>
        </w:rPr>
        <w:t>how</w:t>
      </w:r>
      <w:r>
        <w:rPr>
          <w:sz w:val="20"/>
          <w:szCs w:val="20"/>
          <w:rtl w:val="0"/>
        </w:rPr>
        <w:t xml:space="preserve"> </w:t>
      </w:r>
      <w:r>
        <w:rPr>
          <w:sz w:val="20"/>
          <w:szCs w:val="20"/>
          <w:rtl w:val="0"/>
        </w:rPr>
        <w:t>we</w:t>
      </w:r>
      <w:r>
        <w:rPr>
          <w:sz w:val="20"/>
          <w:szCs w:val="20"/>
          <w:rtl w:val="0"/>
        </w:rPr>
        <w:t xml:space="preserve"> </w:t>
      </w:r>
      <w:r>
        <w:rPr>
          <w:sz w:val="20"/>
          <w:szCs w:val="20"/>
          <w:rtl w:val="0"/>
        </w:rPr>
        <w:t>fit</w:t>
      </w:r>
      <w:r>
        <w:rPr>
          <w:sz w:val="20"/>
          <w:szCs w:val="20"/>
          <w:rtl w:val="0"/>
        </w:rPr>
        <w:t xml:space="preserve"> </w:t>
      </w:r>
      <w:r>
        <w:rPr>
          <w:sz w:val="20"/>
          <w:szCs w:val="20"/>
          <w:rtl w:val="0"/>
        </w:rPr>
        <w:t>into</w:t>
      </w:r>
      <w:r>
        <w:rPr>
          <w:sz w:val="20"/>
          <w:szCs w:val="20"/>
          <w:rtl w:val="0"/>
        </w:rPr>
        <w:t xml:space="preserve"> </w:t>
      </w:r>
      <w:r>
        <w:rPr>
          <w:sz w:val="20"/>
          <w:szCs w:val="20"/>
          <w:rtl w:val="0"/>
        </w:rPr>
        <w:t>a</w:t>
      </w:r>
      <w:r>
        <w:rPr>
          <w:sz w:val="20"/>
          <w:szCs w:val="20"/>
          <w:rtl w:val="0"/>
        </w:rPr>
        <w:t xml:space="preserve"> </w:t>
      </w:r>
      <w:r>
        <w:rPr>
          <w:sz w:val="20"/>
          <w:szCs w:val="20"/>
          <w:rtl w:val="0"/>
        </w:rPr>
        <w:t>global</w:t>
      </w:r>
      <w:r>
        <w:rPr>
          <w:sz w:val="20"/>
          <w:szCs w:val="20"/>
          <w:rtl w:val="0"/>
        </w:rPr>
        <w:t xml:space="preserve"> </w:t>
      </w:r>
      <w:r>
        <w:rPr>
          <w:sz w:val="20"/>
          <w:szCs w:val="20"/>
          <w:rtl w:val="0"/>
        </w:rPr>
        <w:t>society</w:t>
      </w:r>
      <w:r>
        <w:rPr>
          <w:sz w:val="20"/>
          <w:szCs w:val="20"/>
          <w:rtl w:val="0"/>
        </w:rPr>
        <w:t>.</w:t>
      </w:r>
    </w:p>
    <w:p w:rsidR="00A77B3E">
      <w:pPr>
        <w:pageBreakBefore w:val="0"/>
        <w:numPr>
          <w:ilvl w:val="0"/>
          <w:numId w:val="0"/>
        </w:numPr>
        <w:pBdr>
          <w:top w:val="nil"/>
          <w:left w:val="nil"/>
          <w:bottom w:val="nil"/>
          <w:right w:val="nil"/>
          <w:between w:val="nil"/>
          <w:bar w:val="nil"/>
        </w:pBdr>
        <w:bidi w:val="0"/>
        <w:spacing w:lineRule="auto"/>
        <w:rPr>
          <w:sz w:val="20"/>
          <w:szCs w:val="20"/>
        </w:rPr>
      </w:pPr>
    </w:p>
    <w:p w:rsidR="00A77B3E">
      <w:pPr>
        <w:pageBreakBefore w:val="0"/>
        <w:numPr>
          <w:ilvl w:val="0"/>
          <w:numId w:val="0"/>
        </w:numPr>
        <w:pBdr>
          <w:top w:val="nil"/>
          <w:left w:val="nil"/>
          <w:bottom w:val="nil"/>
          <w:right w:val="nil"/>
          <w:between w:val="nil"/>
          <w:bar w:val="nil"/>
        </w:pBdr>
        <w:bidi w:val="0"/>
        <w:spacing w:lineRule="auto"/>
        <w:rPr>
          <w:sz w:val="20"/>
          <w:szCs w:val="20"/>
          <w:shd w:val="solid" w:color="FFF2CC" w:fill="FFF2CC"/>
        </w:rPr>
      </w:pPr>
      <w:r>
        <w:rPr>
          <w:sz w:val="20"/>
          <w:szCs w:val="20"/>
          <w:shd w:val="solid" w:color="FFF2CC" w:fill="FFF2CC"/>
          <w:rtl w:val="0"/>
        </w:rPr>
        <w:t>I</w:t>
      </w:r>
      <w:r>
        <w:rPr>
          <w:sz w:val="20"/>
          <w:szCs w:val="20"/>
          <w:shd w:val="solid" w:color="FFF2CC" w:fill="FFF2CC"/>
          <w:rtl w:val="0"/>
        </w:rPr>
        <w:t xml:space="preserve"> </w:t>
      </w:r>
      <w:r>
        <w:rPr>
          <w:sz w:val="20"/>
          <w:szCs w:val="20"/>
          <w:shd w:val="solid" w:color="FFF2CC" w:fill="FFF2CC"/>
          <w:rtl w:val="0"/>
        </w:rPr>
        <w:t>chose</w:t>
      </w:r>
      <w:r>
        <w:rPr>
          <w:sz w:val="20"/>
          <w:szCs w:val="20"/>
          <w:shd w:val="solid" w:color="FFF2CC" w:fill="FFF2CC"/>
          <w:rtl w:val="0"/>
        </w:rPr>
        <w:t xml:space="preserve"> </w:t>
      </w:r>
      <w:r>
        <w:rPr>
          <w:sz w:val="20"/>
          <w:szCs w:val="20"/>
          <w:shd w:val="solid" w:color="FFF2CC" w:fill="FFF2CC"/>
          <w:rtl w:val="0"/>
        </w:rPr>
        <w:t>this</w:t>
      </w:r>
      <w:r>
        <w:rPr>
          <w:sz w:val="20"/>
          <w:szCs w:val="20"/>
          <w:shd w:val="solid" w:color="FFF2CC" w:fill="FFF2CC"/>
          <w:rtl w:val="0"/>
        </w:rPr>
        <w:t xml:space="preserve"> </w:t>
      </w:r>
      <w:r>
        <w:rPr>
          <w:sz w:val="20"/>
          <w:szCs w:val="20"/>
          <w:shd w:val="solid" w:color="FFF2CC" w:fill="FFF2CC"/>
          <w:rtl w:val="0"/>
        </w:rPr>
        <w:t>piece</w:t>
      </w:r>
      <w:r>
        <w:rPr>
          <w:sz w:val="20"/>
          <w:szCs w:val="20"/>
          <w:shd w:val="solid" w:color="FFF2CC" w:fill="FFF2CC"/>
          <w:rtl w:val="0"/>
        </w:rPr>
        <w:t xml:space="preserve"> </w:t>
      </w:r>
      <w:r>
        <w:rPr>
          <w:sz w:val="20"/>
          <w:szCs w:val="20"/>
          <w:shd w:val="solid" w:color="FFF2CC" w:fill="FFF2CC"/>
          <w:rtl w:val="0"/>
        </w:rPr>
        <w:t>because</w:t>
      </w:r>
      <w:r>
        <w:rPr>
          <w:sz w:val="20"/>
          <w:szCs w:val="20"/>
          <w:shd w:val="solid" w:color="FFF2CC" w:fill="FFF2CC"/>
          <w:rtl w:val="0"/>
        </w:rPr>
        <w:t xml:space="preserve"> </w:t>
      </w:r>
      <w:r>
        <w:rPr>
          <w:sz w:val="20"/>
          <w:szCs w:val="20"/>
          <w:shd w:val="solid" w:color="FFF2CC" w:fill="FFF2CC"/>
          <w:rtl w:val="0"/>
        </w:rPr>
        <w:t>I</w:t>
      </w:r>
      <w:r>
        <w:rPr>
          <w:sz w:val="20"/>
          <w:szCs w:val="20"/>
          <w:shd w:val="solid" w:color="FFF2CC" w:fill="FFF2CC"/>
          <w:rtl w:val="0"/>
        </w:rPr>
        <w:t xml:space="preserve"> </w:t>
      </w:r>
      <w:r>
        <w:rPr>
          <w:sz w:val="20"/>
          <w:szCs w:val="20"/>
          <w:shd w:val="solid" w:color="FFF2CC" w:fill="FFF2CC"/>
          <w:rtl w:val="0"/>
        </w:rPr>
        <w:t>feel</w:t>
      </w:r>
      <w:r>
        <w:rPr>
          <w:sz w:val="20"/>
          <w:szCs w:val="20"/>
          <w:shd w:val="solid" w:color="FFF2CC" w:fill="FFF2CC"/>
          <w:rtl w:val="0"/>
        </w:rPr>
        <w:t xml:space="preserve"> </w:t>
      </w:r>
      <w:r>
        <w:rPr>
          <w:sz w:val="20"/>
          <w:szCs w:val="20"/>
          <w:shd w:val="solid" w:color="FFF2CC" w:fill="FFF2CC"/>
          <w:rtl w:val="0"/>
        </w:rPr>
        <w:t>that</w:t>
      </w:r>
      <w:r>
        <w:rPr>
          <w:sz w:val="20"/>
          <w:szCs w:val="20"/>
          <w:shd w:val="solid" w:color="FFF2CC" w:fill="FFF2CC"/>
          <w:rtl w:val="0"/>
        </w:rPr>
        <w:t xml:space="preserve"> </w:t>
      </w:r>
      <w:r>
        <w:rPr>
          <w:sz w:val="20"/>
          <w:szCs w:val="20"/>
          <w:shd w:val="solid" w:color="FFF2CC" w:fill="FFF2CC"/>
          <w:rtl w:val="0"/>
        </w:rPr>
        <w:t>this</w:t>
      </w:r>
      <w:r>
        <w:rPr>
          <w:sz w:val="20"/>
          <w:szCs w:val="20"/>
          <w:shd w:val="solid" w:color="FFF2CC" w:fill="FFF2CC"/>
          <w:rtl w:val="0"/>
        </w:rPr>
        <w:t xml:space="preserve"> </w:t>
      </w:r>
      <w:r>
        <w:rPr>
          <w:sz w:val="20"/>
          <w:szCs w:val="20"/>
          <w:shd w:val="solid" w:color="FFF2CC" w:fill="FFF2CC"/>
          <w:rtl w:val="0"/>
        </w:rPr>
        <w:t>response</w:t>
      </w:r>
      <w:r>
        <w:rPr>
          <w:sz w:val="20"/>
          <w:szCs w:val="20"/>
          <w:shd w:val="solid" w:color="FFF2CC" w:fill="FFF2CC"/>
          <w:rtl w:val="0"/>
        </w:rPr>
        <w:t xml:space="preserve"> </w:t>
      </w:r>
      <w:r>
        <w:rPr>
          <w:sz w:val="20"/>
          <w:szCs w:val="20"/>
          <w:shd w:val="solid" w:color="FFF2CC" w:fill="FFF2CC"/>
          <w:rtl w:val="0"/>
        </w:rPr>
        <w:t>shows</w:t>
      </w:r>
      <w:r>
        <w:rPr>
          <w:sz w:val="20"/>
          <w:szCs w:val="20"/>
          <w:shd w:val="solid" w:color="FFF2CC" w:fill="FFF2CC"/>
          <w:rtl w:val="0"/>
        </w:rPr>
        <w:t xml:space="preserve"> </w:t>
      </w:r>
      <w:r>
        <w:rPr>
          <w:sz w:val="20"/>
          <w:szCs w:val="20"/>
          <w:shd w:val="solid" w:color="FFF2CC" w:fill="FFF2CC"/>
          <w:rtl w:val="0"/>
        </w:rPr>
        <w:t>how</w:t>
      </w:r>
      <w:r>
        <w:rPr>
          <w:sz w:val="20"/>
          <w:szCs w:val="20"/>
          <w:shd w:val="solid" w:color="FFF2CC" w:fill="FFF2CC"/>
          <w:rtl w:val="0"/>
        </w:rPr>
        <w:t xml:space="preserve"> </w:t>
      </w:r>
      <w:r>
        <w:rPr>
          <w:sz w:val="20"/>
          <w:szCs w:val="20"/>
          <w:shd w:val="solid" w:color="FFF2CC" w:fill="FFF2CC"/>
          <w:rtl w:val="0"/>
        </w:rPr>
        <w:t>I</w:t>
      </w:r>
      <w:r>
        <w:rPr>
          <w:sz w:val="20"/>
          <w:szCs w:val="20"/>
          <w:shd w:val="solid" w:color="FFF2CC" w:fill="FFF2CC"/>
          <w:rtl w:val="0"/>
        </w:rPr>
        <w:t xml:space="preserve"> </w:t>
      </w:r>
      <w:r>
        <w:rPr>
          <w:sz w:val="20"/>
          <w:szCs w:val="20"/>
          <w:shd w:val="solid" w:color="FFF2CC" w:fill="FFF2CC"/>
          <w:rtl w:val="0"/>
        </w:rPr>
        <w:t>like</w:t>
      </w:r>
      <w:r>
        <w:rPr>
          <w:sz w:val="20"/>
          <w:szCs w:val="20"/>
          <w:shd w:val="solid" w:color="FFF2CC" w:fill="FFF2CC"/>
          <w:rtl w:val="0"/>
        </w:rPr>
        <w:t xml:space="preserve"> </w:t>
      </w:r>
      <w:r>
        <w:rPr>
          <w:sz w:val="20"/>
          <w:szCs w:val="20"/>
          <w:shd w:val="solid" w:color="FFF2CC" w:fill="FFF2CC"/>
          <w:rtl w:val="0"/>
        </w:rPr>
        <w:t>to</w:t>
      </w:r>
      <w:r>
        <w:rPr>
          <w:sz w:val="20"/>
          <w:szCs w:val="20"/>
          <w:shd w:val="solid" w:color="FFF2CC" w:fill="FFF2CC"/>
          <w:rtl w:val="0"/>
        </w:rPr>
        <w:t xml:space="preserve"> </w:t>
      </w:r>
      <w:r>
        <w:rPr>
          <w:sz w:val="20"/>
          <w:szCs w:val="20"/>
          <w:shd w:val="solid" w:color="FFF2CC" w:fill="FFF2CC"/>
          <w:rtl w:val="0"/>
        </w:rPr>
        <w:t>make</w:t>
      </w:r>
      <w:r>
        <w:rPr>
          <w:sz w:val="20"/>
          <w:szCs w:val="20"/>
          <w:shd w:val="solid" w:color="FFF2CC" w:fill="FFF2CC"/>
          <w:rtl w:val="0"/>
        </w:rPr>
        <w:t xml:space="preserve"> </w:t>
      </w:r>
      <w:r>
        <w:rPr>
          <w:sz w:val="20"/>
          <w:szCs w:val="20"/>
          <w:shd w:val="solid" w:color="FFF2CC" w:fill="FFF2CC"/>
          <w:rtl w:val="0"/>
        </w:rPr>
        <w:t>connections</w:t>
      </w:r>
      <w:r>
        <w:rPr>
          <w:sz w:val="20"/>
          <w:szCs w:val="20"/>
          <w:shd w:val="solid" w:color="FFF2CC" w:fill="FFF2CC"/>
          <w:rtl w:val="0"/>
        </w:rPr>
        <w:t xml:space="preserve"> </w:t>
      </w:r>
      <w:r>
        <w:rPr>
          <w:sz w:val="20"/>
          <w:szCs w:val="20"/>
          <w:shd w:val="solid" w:color="FFF2CC" w:fill="FFF2CC"/>
          <w:rtl w:val="0"/>
        </w:rPr>
        <w:t>to</w:t>
      </w:r>
      <w:r>
        <w:rPr>
          <w:sz w:val="20"/>
          <w:szCs w:val="20"/>
          <w:shd w:val="solid" w:color="FFF2CC" w:fill="FFF2CC"/>
          <w:rtl w:val="0"/>
        </w:rPr>
        <w:t xml:space="preserve"> </w:t>
      </w:r>
      <w:r>
        <w:rPr>
          <w:sz w:val="20"/>
          <w:szCs w:val="20"/>
          <w:shd w:val="solid" w:color="FFF2CC" w:fill="FFF2CC"/>
          <w:rtl w:val="0"/>
        </w:rPr>
        <w:t>the</w:t>
      </w:r>
      <w:r>
        <w:rPr>
          <w:sz w:val="20"/>
          <w:szCs w:val="20"/>
          <w:shd w:val="solid" w:color="FFF2CC" w:fill="FFF2CC"/>
          <w:rtl w:val="0"/>
        </w:rPr>
        <w:t xml:space="preserve"> </w:t>
      </w:r>
      <w:r>
        <w:rPr>
          <w:sz w:val="20"/>
          <w:szCs w:val="20"/>
          <w:shd w:val="solid" w:color="FFF2CC" w:fill="FFF2CC"/>
          <w:rtl w:val="0"/>
        </w:rPr>
        <w:t>classroom</w:t>
      </w:r>
      <w:r>
        <w:rPr>
          <w:sz w:val="20"/>
          <w:szCs w:val="20"/>
          <w:shd w:val="solid" w:color="FFF2CC" w:fill="FFF2CC"/>
          <w:rtl w:val="0"/>
        </w:rPr>
        <w:t xml:space="preserve">. </w:t>
      </w:r>
      <w:r>
        <w:rPr>
          <w:sz w:val="20"/>
          <w:szCs w:val="20"/>
          <w:shd w:val="solid" w:color="FFF2CC" w:fill="FFF2CC"/>
          <w:rtl w:val="0"/>
        </w:rPr>
        <w:t>When</w:t>
      </w:r>
      <w:r>
        <w:rPr>
          <w:sz w:val="20"/>
          <w:szCs w:val="20"/>
          <w:shd w:val="solid" w:color="FFF2CC" w:fill="FFF2CC"/>
          <w:rtl w:val="0"/>
        </w:rPr>
        <w:t xml:space="preserve"> </w:t>
      </w:r>
      <w:r>
        <w:rPr>
          <w:sz w:val="20"/>
          <w:szCs w:val="20"/>
          <w:shd w:val="solid" w:color="FFF2CC" w:fill="FFF2CC"/>
          <w:rtl w:val="0"/>
        </w:rPr>
        <w:t>reading</w:t>
      </w:r>
      <w:r>
        <w:rPr>
          <w:sz w:val="20"/>
          <w:szCs w:val="20"/>
          <w:shd w:val="solid" w:color="FFF2CC" w:fill="FFF2CC"/>
          <w:rtl w:val="0"/>
        </w:rPr>
        <w:t xml:space="preserve"> </w:t>
      </w:r>
      <w:r>
        <w:rPr>
          <w:sz w:val="20"/>
          <w:szCs w:val="20"/>
          <w:shd w:val="solid" w:color="FFF2CC" w:fill="FFF2CC"/>
          <w:rtl w:val="0"/>
        </w:rPr>
        <w:t>and</w:t>
      </w:r>
      <w:r>
        <w:rPr>
          <w:sz w:val="20"/>
          <w:szCs w:val="20"/>
          <w:shd w:val="solid" w:color="FFF2CC" w:fill="FFF2CC"/>
          <w:rtl w:val="0"/>
        </w:rPr>
        <w:t xml:space="preserve"> </w:t>
      </w:r>
      <w:r>
        <w:rPr>
          <w:sz w:val="20"/>
          <w:szCs w:val="20"/>
          <w:shd w:val="solid" w:color="FFF2CC" w:fill="FFF2CC"/>
          <w:rtl w:val="0"/>
        </w:rPr>
        <w:t>doing</w:t>
      </w:r>
      <w:r>
        <w:rPr>
          <w:sz w:val="20"/>
          <w:szCs w:val="20"/>
          <w:shd w:val="solid" w:color="FFF2CC" w:fill="FFF2CC"/>
          <w:rtl w:val="0"/>
        </w:rPr>
        <w:t xml:space="preserve"> </w:t>
      </w:r>
      <w:r>
        <w:rPr>
          <w:sz w:val="20"/>
          <w:szCs w:val="20"/>
          <w:shd w:val="solid" w:color="FFF2CC" w:fill="FFF2CC"/>
          <w:rtl w:val="0"/>
        </w:rPr>
        <w:t>activites</w:t>
      </w:r>
      <w:r>
        <w:rPr>
          <w:sz w:val="20"/>
          <w:szCs w:val="20"/>
          <w:shd w:val="solid" w:color="FFF2CC" w:fill="FFF2CC"/>
          <w:rtl w:val="0"/>
        </w:rPr>
        <w:t xml:space="preserve"> </w:t>
      </w:r>
      <w:r>
        <w:rPr>
          <w:sz w:val="20"/>
          <w:szCs w:val="20"/>
          <w:shd w:val="solid" w:color="FFF2CC" w:fill="FFF2CC"/>
          <w:rtl w:val="0"/>
        </w:rPr>
        <w:t>myself</w:t>
      </w:r>
      <w:r>
        <w:rPr>
          <w:sz w:val="20"/>
          <w:szCs w:val="20"/>
          <w:shd w:val="solid" w:color="FFF2CC" w:fill="FFF2CC"/>
          <w:rtl w:val="0"/>
        </w:rPr>
        <w:t xml:space="preserve">, </w:t>
      </w:r>
      <w:r>
        <w:rPr>
          <w:sz w:val="20"/>
          <w:szCs w:val="20"/>
          <w:shd w:val="solid" w:color="FFF2CC" w:fill="FFF2CC"/>
          <w:rtl w:val="0"/>
        </w:rPr>
        <w:t>I</w:t>
      </w:r>
      <w:r>
        <w:rPr>
          <w:sz w:val="20"/>
          <w:szCs w:val="20"/>
          <w:shd w:val="solid" w:color="FFF2CC" w:fill="FFF2CC"/>
          <w:rtl w:val="0"/>
        </w:rPr>
        <w:t xml:space="preserve"> </w:t>
      </w:r>
      <w:r>
        <w:rPr>
          <w:sz w:val="20"/>
          <w:szCs w:val="20"/>
          <w:shd w:val="solid" w:color="FFF2CC" w:fill="FFF2CC"/>
          <w:rtl w:val="0"/>
        </w:rPr>
        <w:t>like</w:t>
      </w:r>
      <w:r>
        <w:rPr>
          <w:sz w:val="20"/>
          <w:szCs w:val="20"/>
          <w:shd w:val="solid" w:color="FFF2CC" w:fill="FFF2CC"/>
          <w:rtl w:val="0"/>
        </w:rPr>
        <w:t xml:space="preserve"> </w:t>
      </w:r>
      <w:r>
        <w:rPr>
          <w:sz w:val="20"/>
          <w:szCs w:val="20"/>
          <w:shd w:val="solid" w:color="FFF2CC" w:fill="FFF2CC"/>
          <w:rtl w:val="0"/>
        </w:rPr>
        <w:t>to</w:t>
      </w:r>
      <w:r>
        <w:rPr>
          <w:sz w:val="20"/>
          <w:szCs w:val="20"/>
          <w:shd w:val="solid" w:color="FFF2CC" w:fill="FFF2CC"/>
          <w:rtl w:val="0"/>
        </w:rPr>
        <w:t xml:space="preserve"> </w:t>
      </w:r>
      <w:r>
        <w:rPr>
          <w:sz w:val="20"/>
          <w:szCs w:val="20"/>
          <w:shd w:val="solid" w:color="FFF2CC" w:fill="FFF2CC"/>
          <w:rtl w:val="0"/>
        </w:rPr>
        <w:t>think</w:t>
      </w:r>
      <w:r>
        <w:rPr>
          <w:sz w:val="20"/>
          <w:szCs w:val="20"/>
          <w:shd w:val="solid" w:color="FFF2CC" w:fill="FFF2CC"/>
          <w:rtl w:val="0"/>
        </w:rPr>
        <w:t xml:space="preserve"> </w:t>
      </w:r>
      <w:r>
        <w:rPr>
          <w:sz w:val="20"/>
          <w:szCs w:val="20"/>
          <w:shd w:val="solid" w:color="FFF2CC" w:fill="FFF2CC"/>
          <w:rtl w:val="0"/>
        </w:rPr>
        <w:t>about</w:t>
      </w:r>
      <w:r>
        <w:rPr>
          <w:sz w:val="20"/>
          <w:szCs w:val="20"/>
          <w:shd w:val="solid" w:color="FFF2CC" w:fill="FFF2CC"/>
          <w:rtl w:val="0"/>
        </w:rPr>
        <w:t xml:space="preserve"> </w:t>
      </w:r>
      <w:r>
        <w:rPr>
          <w:sz w:val="20"/>
          <w:szCs w:val="20"/>
          <w:shd w:val="solid" w:color="FFF2CC" w:fill="FFF2CC"/>
          <w:rtl w:val="0"/>
        </w:rPr>
        <w:t>how</w:t>
      </w:r>
      <w:r>
        <w:rPr>
          <w:sz w:val="20"/>
          <w:szCs w:val="20"/>
          <w:shd w:val="solid" w:color="FFF2CC" w:fill="FFF2CC"/>
          <w:rtl w:val="0"/>
        </w:rPr>
        <w:t xml:space="preserve"> </w:t>
      </w:r>
      <w:r>
        <w:rPr>
          <w:sz w:val="20"/>
          <w:szCs w:val="20"/>
          <w:shd w:val="solid" w:color="FFF2CC" w:fill="FFF2CC"/>
          <w:rtl w:val="0"/>
        </w:rPr>
        <w:t>I</w:t>
      </w:r>
      <w:r>
        <w:rPr>
          <w:sz w:val="20"/>
          <w:szCs w:val="20"/>
          <w:shd w:val="solid" w:color="FFF2CC" w:fill="FFF2CC"/>
          <w:rtl w:val="0"/>
        </w:rPr>
        <w:t xml:space="preserve"> </w:t>
      </w:r>
      <w:r>
        <w:rPr>
          <w:sz w:val="20"/>
          <w:szCs w:val="20"/>
          <w:shd w:val="solid" w:color="FFF2CC" w:fill="FFF2CC"/>
          <w:rtl w:val="0"/>
        </w:rPr>
        <w:t>might</w:t>
      </w:r>
      <w:r>
        <w:rPr>
          <w:sz w:val="20"/>
          <w:szCs w:val="20"/>
          <w:shd w:val="solid" w:color="FFF2CC" w:fill="FFF2CC"/>
          <w:rtl w:val="0"/>
        </w:rPr>
        <w:t xml:space="preserve"> </w:t>
      </w:r>
      <w:r>
        <w:rPr>
          <w:sz w:val="20"/>
          <w:szCs w:val="20"/>
          <w:shd w:val="solid" w:color="FFF2CC" w:fill="FFF2CC"/>
          <w:rtl w:val="0"/>
        </w:rPr>
        <w:t>use</w:t>
      </w:r>
      <w:r>
        <w:rPr>
          <w:sz w:val="20"/>
          <w:szCs w:val="20"/>
          <w:shd w:val="solid" w:color="FFF2CC" w:fill="FFF2CC"/>
          <w:rtl w:val="0"/>
        </w:rPr>
        <w:t xml:space="preserve"> </w:t>
      </w:r>
      <w:r>
        <w:rPr>
          <w:sz w:val="20"/>
          <w:szCs w:val="20"/>
          <w:shd w:val="solid" w:color="FFF2CC" w:fill="FFF2CC"/>
          <w:rtl w:val="0"/>
        </w:rPr>
        <w:t>this</w:t>
      </w:r>
      <w:r>
        <w:rPr>
          <w:sz w:val="20"/>
          <w:szCs w:val="20"/>
          <w:shd w:val="solid" w:color="FFF2CC" w:fill="FFF2CC"/>
          <w:rtl w:val="0"/>
        </w:rPr>
        <w:t xml:space="preserve"> </w:t>
      </w:r>
      <w:r>
        <w:rPr>
          <w:sz w:val="20"/>
          <w:szCs w:val="20"/>
          <w:shd w:val="solid" w:color="FFF2CC" w:fill="FFF2CC"/>
          <w:rtl w:val="0"/>
        </w:rPr>
        <w:t>in</w:t>
      </w:r>
      <w:r>
        <w:rPr>
          <w:sz w:val="20"/>
          <w:szCs w:val="20"/>
          <w:shd w:val="solid" w:color="FFF2CC" w:fill="FFF2CC"/>
          <w:rtl w:val="0"/>
        </w:rPr>
        <w:t xml:space="preserve"> </w:t>
      </w:r>
      <w:r>
        <w:rPr>
          <w:sz w:val="20"/>
          <w:szCs w:val="20"/>
          <w:shd w:val="solid" w:color="FFF2CC" w:fill="FFF2CC"/>
          <w:rtl w:val="0"/>
        </w:rPr>
        <w:t>the</w:t>
      </w:r>
      <w:r>
        <w:rPr>
          <w:sz w:val="20"/>
          <w:szCs w:val="20"/>
          <w:shd w:val="solid" w:color="FFF2CC" w:fill="FFF2CC"/>
          <w:rtl w:val="0"/>
        </w:rPr>
        <w:t xml:space="preserve"> </w:t>
      </w:r>
      <w:r>
        <w:rPr>
          <w:sz w:val="20"/>
          <w:szCs w:val="20"/>
          <w:shd w:val="solid" w:color="FFF2CC" w:fill="FFF2CC"/>
          <w:rtl w:val="0"/>
        </w:rPr>
        <w:t>classroom</w:t>
      </w:r>
      <w:r>
        <w:rPr>
          <w:sz w:val="20"/>
          <w:szCs w:val="20"/>
          <w:shd w:val="solid" w:color="FFF2CC" w:fill="FFF2CC"/>
          <w:rtl w:val="0"/>
        </w:rPr>
        <w:t xml:space="preserve"> </w:t>
      </w:r>
      <w:r>
        <w:rPr>
          <w:sz w:val="20"/>
          <w:szCs w:val="20"/>
          <w:shd w:val="solid" w:color="FFF2CC" w:fill="FFF2CC"/>
          <w:rtl w:val="0"/>
        </w:rPr>
        <w:t>or</w:t>
      </w:r>
      <w:r>
        <w:rPr>
          <w:sz w:val="20"/>
          <w:szCs w:val="20"/>
          <w:shd w:val="solid" w:color="FFF2CC" w:fill="FFF2CC"/>
          <w:rtl w:val="0"/>
        </w:rPr>
        <w:t xml:space="preserve"> </w:t>
      </w:r>
      <w:r>
        <w:rPr>
          <w:sz w:val="20"/>
          <w:szCs w:val="20"/>
          <w:shd w:val="solid" w:color="FFF2CC" w:fill="FFF2CC"/>
          <w:rtl w:val="0"/>
        </w:rPr>
        <w:t>even</w:t>
      </w:r>
      <w:r>
        <w:rPr>
          <w:sz w:val="20"/>
          <w:szCs w:val="20"/>
          <w:shd w:val="solid" w:color="FFF2CC" w:fill="FFF2CC"/>
          <w:rtl w:val="0"/>
        </w:rPr>
        <w:t xml:space="preserve"> </w:t>
      </w:r>
      <w:r>
        <w:rPr>
          <w:sz w:val="20"/>
          <w:szCs w:val="20"/>
          <w:shd w:val="solid" w:color="FFF2CC" w:fill="FFF2CC"/>
          <w:rtl w:val="0"/>
        </w:rPr>
        <w:t>change</w:t>
      </w:r>
      <w:r>
        <w:rPr>
          <w:sz w:val="20"/>
          <w:szCs w:val="20"/>
          <w:shd w:val="solid" w:color="FFF2CC" w:fill="FFF2CC"/>
          <w:rtl w:val="0"/>
        </w:rPr>
        <w:t xml:space="preserve"> </w:t>
      </w:r>
      <w:r>
        <w:rPr>
          <w:sz w:val="20"/>
          <w:szCs w:val="20"/>
          <w:shd w:val="solid" w:color="FFF2CC" w:fill="FFF2CC"/>
          <w:rtl w:val="0"/>
        </w:rPr>
        <w:t>what</w:t>
      </w:r>
      <w:r>
        <w:rPr>
          <w:sz w:val="20"/>
          <w:szCs w:val="20"/>
          <w:shd w:val="solid" w:color="FFF2CC" w:fill="FFF2CC"/>
          <w:rtl w:val="0"/>
        </w:rPr>
        <w:t xml:space="preserve"> </w:t>
      </w:r>
      <w:r>
        <w:rPr>
          <w:sz w:val="20"/>
          <w:szCs w:val="20"/>
          <w:shd w:val="solid" w:color="FFF2CC" w:fill="FFF2CC"/>
          <w:rtl w:val="0"/>
        </w:rPr>
        <w:t>someone</w:t>
      </w:r>
      <w:r>
        <w:rPr>
          <w:sz w:val="20"/>
          <w:szCs w:val="20"/>
          <w:shd w:val="solid" w:color="FFF2CC" w:fill="FFF2CC"/>
          <w:rtl w:val="0"/>
        </w:rPr>
        <w:t xml:space="preserve"> </w:t>
      </w:r>
      <w:r>
        <w:rPr>
          <w:sz w:val="20"/>
          <w:szCs w:val="20"/>
          <w:shd w:val="solid" w:color="FFF2CC" w:fill="FFF2CC"/>
          <w:rtl w:val="0"/>
        </w:rPr>
        <w:t>else</w:t>
      </w:r>
      <w:r>
        <w:rPr>
          <w:sz w:val="20"/>
          <w:szCs w:val="20"/>
          <w:shd w:val="solid" w:color="FFF2CC" w:fill="FFF2CC"/>
          <w:rtl w:val="0"/>
        </w:rPr>
        <w:t xml:space="preserve"> </w:t>
      </w:r>
      <w:r>
        <w:rPr>
          <w:sz w:val="20"/>
          <w:szCs w:val="20"/>
          <w:shd w:val="solid" w:color="FFF2CC" w:fill="FFF2CC"/>
          <w:rtl w:val="0"/>
        </w:rPr>
        <w:t>has</w:t>
      </w:r>
      <w:r>
        <w:rPr>
          <w:sz w:val="20"/>
          <w:szCs w:val="20"/>
          <w:shd w:val="solid" w:color="FFF2CC" w:fill="FFF2CC"/>
          <w:rtl w:val="0"/>
        </w:rPr>
        <w:t xml:space="preserve"> </w:t>
      </w:r>
      <w:r>
        <w:rPr>
          <w:sz w:val="20"/>
          <w:szCs w:val="20"/>
          <w:shd w:val="solid" w:color="FFF2CC" w:fill="FFF2CC"/>
          <w:rtl w:val="0"/>
        </w:rPr>
        <w:t>done</w:t>
      </w:r>
      <w:r>
        <w:rPr>
          <w:sz w:val="20"/>
          <w:szCs w:val="20"/>
          <w:shd w:val="solid" w:color="FFF2CC" w:fill="FFF2CC"/>
          <w:rtl w:val="0"/>
        </w:rPr>
        <w:t xml:space="preserve"> </w:t>
      </w:r>
      <w:r>
        <w:rPr>
          <w:sz w:val="20"/>
          <w:szCs w:val="20"/>
          <w:shd w:val="solid" w:color="FFF2CC" w:fill="FFF2CC"/>
          <w:rtl w:val="0"/>
        </w:rPr>
        <w:t>to</w:t>
      </w:r>
      <w:r>
        <w:rPr>
          <w:sz w:val="20"/>
          <w:szCs w:val="20"/>
          <w:shd w:val="solid" w:color="FFF2CC" w:fill="FFF2CC"/>
          <w:rtl w:val="0"/>
        </w:rPr>
        <w:t xml:space="preserve"> </w:t>
      </w:r>
      <w:r>
        <w:rPr>
          <w:sz w:val="20"/>
          <w:szCs w:val="20"/>
          <w:shd w:val="solid" w:color="FFF2CC" w:fill="FFF2CC"/>
          <w:rtl w:val="0"/>
        </w:rPr>
        <w:t>best</w:t>
      </w:r>
      <w:r>
        <w:rPr>
          <w:sz w:val="20"/>
          <w:szCs w:val="20"/>
          <w:shd w:val="solid" w:color="FFF2CC" w:fill="FFF2CC"/>
          <w:rtl w:val="0"/>
        </w:rPr>
        <w:t xml:space="preserve"> </w:t>
      </w:r>
      <w:r>
        <w:rPr>
          <w:sz w:val="20"/>
          <w:szCs w:val="20"/>
          <w:shd w:val="solid" w:color="FFF2CC" w:fill="FFF2CC"/>
          <w:rtl w:val="0"/>
        </w:rPr>
        <w:t>suit</w:t>
      </w:r>
      <w:r>
        <w:rPr>
          <w:sz w:val="20"/>
          <w:szCs w:val="20"/>
          <w:shd w:val="solid" w:color="FFF2CC" w:fill="FFF2CC"/>
          <w:rtl w:val="0"/>
        </w:rPr>
        <w:t xml:space="preserve"> </w:t>
      </w:r>
      <w:r>
        <w:rPr>
          <w:sz w:val="20"/>
          <w:szCs w:val="20"/>
          <w:shd w:val="solid" w:color="FFF2CC" w:fill="FFF2CC"/>
          <w:rtl w:val="0"/>
        </w:rPr>
        <w:t>how</w:t>
      </w:r>
      <w:r>
        <w:rPr>
          <w:sz w:val="20"/>
          <w:szCs w:val="20"/>
          <w:shd w:val="solid" w:color="FFF2CC" w:fill="FFF2CC"/>
          <w:rtl w:val="0"/>
        </w:rPr>
        <w:t xml:space="preserve"> </w:t>
      </w:r>
      <w:r>
        <w:rPr>
          <w:sz w:val="20"/>
          <w:szCs w:val="20"/>
          <w:shd w:val="solid" w:color="FFF2CC" w:fill="FFF2CC"/>
          <w:rtl w:val="0"/>
        </w:rPr>
        <w:t>I</w:t>
      </w:r>
      <w:r>
        <w:rPr>
          <w:sz w:val="20"/>
          <w:szCs w:val="20"/>
          <w:shd w:val="solid" w:color="FFF2CC" w:fill="FFF2CC"/>
          <w:rtl w:val="0"/>
        </w:rPr>
        <w:t xml:space="preserve"> </w:t>
      </w:r>
      <w:r>
        <w:rPr>
          <w:sz w:val="20"/>
          <w:szCs w:val="20"/>
          <w:shd w:val="solid" w:color="FFF2CC" w:fill="FFF2CC"/>
          <w:rtl w:val="0"/>
        </w:rPr>
        <w:t>think</w:t>
      </w:r>
      <w:r>
        <w:rPr>
          <w:sz w:val="20"/>
          <w:szCs w:val="20"/>
          <w:shd w:val="solid" w:color="FFF2CC" w:fill="FFF2CC"/>
          <w:rtl w:val="0"/>
        </w:rPr>
        <w:t xml:space="preserve"> </w:t>
      </w:r>
      <w:r>
        <w:rPr>
          <w:sz w:val="20"/>
          <w:szCs w:val="20"/>
          <w:shd w:val="solid" w:color="FFF2CC" w:fill="FFF2CC"/>
          <w:rtl w:val="0"/>
        </w:rPr>
        <w:t>it</w:t>
      </w:r>
      <w:r>
        <w:rPr>
          <w:sz w:val="20"/>
          <w:szCs w:val="20"/>
          <w:shd w:val="solid" w:color="FFF2CC" w:fill="FFF2CC"/>
          <w:rtl w:val="0"/>
        </w:rPr>
        <w:t xml:space="preserve"> </w:t>
      </w:r>
      <w:r>
        <w:rPr>
          <w:sz w:val="20"/>
          <w:szCs w:val="20"/>
          <w:shd w:val="solid" w:color="FFF2CC" w:fill="FFF2CC"/>
          <w:rtl w:val="0"/>
        </w:rPr>
        <w:t>would</w:t>
      </w:r>
      <w:r>
        <w:rPr>
          <w:sz w:val="20"/>
          <w:szCs w:val="20"/>
          <w:shd w:val="solid" w:color="FFF2CC" w:fill="FFF2CC"/>
          <w:rtl w:val="0"/>
        </w:rPr>
        <w:t xml:space="preserve"> </w:t>
      </w:r>
      <w:r>
        <w:rPr>
          <w:sz w:val="20"/>
          <w:szCs w:val="20"/>
          <w:shd w:val="solid" w:color="FFF2CC" w:fill="FFF2CC"/>
          <w:rtl w:val="0"/>
        </w:rPr>
        <w:t>work</w:t>
      </w:r>
      <w:r>
        <w:rPr>
          <w:sz w:val="20"/>
          <w:szCs w:val="20"/>
          <w:shd w:val="solid" w:color="FFF2CC" w:fill="FFF2CC"/>
          <w:rtl w:val="0"/>
        </w:rPr>
        <w:t xml:space="preserve"> </w:t>
      </w:r>
      <w:r>
        <w:rPr>
          <w:sz w:val="20"/>
          <w:szCs w:val="20"/>
          <w:shd w:val="solid" w:color="FFF2CC" w:fill="FFF2CC"/>
          <w:rtl w:val="0"/>
        </w:rPr>
        <w:t>in</w:t>
      </w:r>
      <w:r>
        <w:rPr>
          <w:sz w:val="20"/>
          <w:szCs w:val="20"/>
          <w:shd w:val="solid" w:color="FFF2CC" w:fill="FFF2CC"/>
          <w:rtl w:val="0"/>
        </w:rPr>
        <w:t xml:space="preserve"> </w:t>
      </w:r>
      <w:r>
        <w:rPr>
          <w:sz w:val="20"/>
          <w:szCs w:val="20"/>
          <w:shd w:val="solid" w:color="FFF2CC" w:fill="FFF2CC"/>
          <w:rtl w:val="0"/>
        </w:rPr>
        <w:t>the</w:t>
      </w:r>
      <w:r>
        <w:rPr>
          <w:sz w:val="20"/>
          <w:szCs w:val="20"/>
          <w:shd w:val="solid" w:color="FFF2CC" w:fill="FFF2CC"/>
          <w:rtl w:val="0"/>
        </w:rPr>
        <w:t xml:space="preserve"> </w:t>
      </w:r>
      <w:r>
        <w:rPr>
          <w:sz w:val="20"/>
          <w:szCs w:val="20"/>
          <w:shd w:val="solid" w:color="FFF2CC" w:fill="FFF2CC"/>
          <w:rtl w:val="0"/>
        </w:rPr>
        <w:t>classroom</w:t>
      </w:r>
      <w:r>
        <w:rPr>
          <w:sz w:val="20"/>
          <w:szCs w:val="20"/>
          <w:shd w:val="solid" w:color="FFF2CC" w:fill="FFF2CC"/>
          <w:rtl w:val="0"/>
        </w:rPr>
        <w:t xml:space="preserve">. </w:t>
      </w:r>
      <w:r>
        <w:rPr>
          <w:sz w:val="20"/>
          <w:szCs w:val="20"/>
          <w:shd w:val="solid" w:color="FFF2CC" w:fill="FFF2CC"/>
          <w:rtl w:val="0"/>
        </w:rPr>
        <w:t>I</w:t>
      </w:r>
      <w:r>
        <w:rPr>
          <w:sz w:val="20"/>
          <w:szCs w:val="20"/>
          <w:shd w:val="solid" w:color="FFF2CC" w:fill="FFF2CC"/>
          <w:rtl w:val="0"/>
        </w:rPr>
        <w:t xml:space="preserve"> </w:t>
      </w:r>
      <w:r>
        <w:rPr>
          <w:sz w:val="20"/>
          <w:szCs w:val="20"/>
          <w:shd w:val="solid" w:color="FFF2CC" w:fill="FFF2CC"/>
          <w:rtl w:val="0"/>
        </w:rPr>
        <w:t>have</w:t>
      </w:r>
      <w:r>
        <w:rPr>
          <w:sz w:val="20"/>
          <w:szCs w:val="20"/>
          <w:shd w:val="solid" w:color="FFF2CC" w:fill="FFF2CC"/>
          <w:rtl w:val="0"/>
        </w:rPr>
        <w:t xml:space="preserve"> </w:t>
      </w:r>
      <w:r>
        <w:rPr>
          <w:sz w:val="20"/>
          <w:szCs w:val="20"/>
          <w:shd w:val="solid" w:color="FFF2CC" w:fill="FFF2CC"/>
          <w:rtl w:val="0"/>
        </w:rPr>
        <w:t>a</w:t>
      </w:r>
      <w:r>
        <w:rPr>
          <w:sz w:val="20"/>
          <w:szCs w:val="20"/>
          <w:shd w:val="solid" w:color="FFF2CC" w:fill="FFF2CC"/>
          <w:rtl w:val="0"/>
        </w:rPr>
        <w:t xml:space="preserve"> </w:t>
      </w:r>
      <w:r>
        <w:rPr>
          <w:sz w:val="20"/>
          <w:szCs w:val="20"/>
          <w:shd w:val="solid" w:color="FFF2CC" w:fill="FFF2CC"/>
          <w:rtl w:val="0"/>
        </w:rPr>
        <w:t>lot</w:t>
      </w:r>
      <w:r>
        <w:rPr>
          <w:sz w:val="20"/>
          <w:szCs w:val="20"/>
          <w:shd w:val="solid" w:color="FFF2CC" w:fill="FFF2CC"/>
          <w:rtl w:val="0"/>
        </w:rPr>
        <w:t xml:space="preserve"> </w:t>
      </w:r>
      <w:r>
        <w:rPr>
          <w:sz w:val="20"/>
          <w:szCs w:val="20"/>
          <w:shd w:val="solid" w:color="FFF2CC" w:fill="FFF2CC"/>
          <w:rtl w:val="0"/>
        </w:rPr>
        <w:t>of</w:t>
      </w:r>
      <w:r>
        <w:rPr>
          <w:sz w:val="20"/>
          <w:szCs w:val="20"/>
          <w:shd w:val="solid" w:color="FFF2CC" w:fill="FFF2CC"/>
          <w:rtl w:val="0"/>
        </w:rPr>
        <w:t xml:space="preserve"> </w:t>
      </w:r>
      <w:r>
        <w:rPr>
          <w:sz w:val="20"/>
          <w:szCs w:val="20"/>
          <w:shd w:val="solid" w:color="FFF2CC" w:fill="FFF2CC"/>
          <w:rtl w:val="0"/>
        </w:rPr>
        <w:t>ideas</w:t>
      </w:r>
      <w:r>
        <w:rPr>
          <w:sz w:val="20"/>
          <w:szCs w:val="20"/>
          <w:shd w:val="solid" w:color="FFF2CC" w:fill="FFF2CC"/>
          <w:rtl w:val="0"/>
        </w:rPr>
        <w:t xml:space="preserve"> </w:t>
      </w:r>
      <w:r>
        <w:rPr>
          <w:sz w:val="20"/>
          <w:szCs w:val="20"/>
          <w:shd w:val="solid" w:color="FFF2CC" w:fill="FFF2CC"/>
          <w:rtl w:val="0"/>
        </w:rPr>
        <w:t>about</w:t>
      </w:r>
      <w:r>
        <w:rPr>
          <w:sz w:val="20"/>
          <w:szCs w:val="20"/>
          <w:shd w:val="solid" w:color="FFF2CC" w:fill="FFF2CC"/>
          <w:rtl w:val="0"/>
        </w:rPr>
        <w:t xml:space="preserve"> </w:t>
      </w:r>
      <w:r>
        <w:rPr>
          <w:sz w:val="20"/>
          <w:szCs w:val="20"/>
          <w:shd w:val="solid" w:color="FFF2CC" w:fill="FFF2CC"/>
          <w:rtl w:val="0"/>
        </w:rPr>
        <w:t>lessons</w:t>
      </w:r>
      <w:r>
        <w:rPr>
          <w:sz w:val="20"/>
          <w:szCs w:val="20"/>
          <w:shd w:val="solid" w:color="FFF2CC" w:fill="FFF2CC"/>
          <w:rtl w:val="0"/>
        </w:rPr>
        <w:t xml:space="preserve"> </w:t>
      </w:r>
      <w:r>
        <w:rPr>
          <w:sz w:val="20"/>
          <w:szCs w:val="20"/>
          <w:shd w:val="solid" w:color="FFF2CC" w:fill="FFF2CC"/>
          <w:rtl w:val="0"/>
        </w:rPr>
        <w:t>and</w:t>
      </w:r>
      <w:r>
        <w:rPr>
          <w:sz w:val="20"/>
          <w:szCs w:val="20"/>
          <w:shd w:val="solid" w:color="FFF2CC" w:fill="FFF2CC"/>
          <w:rtl w:val="0"/>
        </w:rPr>
        <w:t xml:space="preserve"> </w:t>
      </w:r>
      <w:r>
        <w:rPr>
          <w:sz w:val="20"/>
          <w:szCs w:val="20"/>
          <w:shd w:val="solid" w:color="FFF2CC" w:fill="FFF2CC"/>
          <w:rtl w:val="0"/>
        </w:rPr>
        <w:t>creative</w:t>
      </w:r>
      <w:r>
        <w:rPr>
          <w:sz w:val="20"/>
          <w:szCs w:val="20"/>
          <w:shd w:val="solid" w:color="FFF2CC" w:fill="FFF2CC"/>
          <w:rtl w:val="0"/>
        </w:rPr>
        <w:t xml:space="preserve"> </w:t>
      </w:r>
      <w:r>
        <w:rPr>
          <w:sz w:val="20"/>
          <w:szCs w:val="20"/>
          <w:shd w:val="solid" w:color="FFF2CC" w:fill="FFF2CC"/>
          <w:rtl w:val="0"/>
        </w:rPr>
        <w:t>ideas</w:t>
      </w:r>
      <w:r>
        <w:rPr>
          <w:sz w:val="20"/>
          <w:szCs w:val="20"/>
          <w:shd w:val="solid" w:color="FFF2CC" w:fill="FFF2CC"/>
          <w:rtl w:val="0"/>
        </w:rPr>
        <w:t xml:space="preserve"> </w:t>
      </w:r>
      <w:r>
        <w:rPr>
          <w:sz w:val="20"/>
          <w:szCs w:val="20"/>
          <w:shd w:val="solid" w:color="FFF2CC" w:fill="FFF2CC"/>
          <w:rtl w:val="0"/>
        </w:rPr>
        <w:t>and</w:t>
      </w:r>
      <w:r>
        <w:rPr>
          <w:sz w:val="20"/>
          <w:szCs w:val="20"/>
          <w:shd w:val="solid" w:color="FFF2CC" w:fill="FFF2CC"/>
          <w:rtl w:val="0"/>
        </w:rPr>
        <w:t xml:space="preserve"> </w:t>
      </w:r>
      <w:r>
        <w:rPr>
          <w:sz w:val="20"/>
          <w:szCs w:val="20"/>
          <w:shd w:val="solid" w:color="FFF2CC" w:fill="FFF2CC"/>
          <w:rtl w:val="0"/>
        </w:rPr>
        <w:t>this</w:t>
      </w:r>
      <w:r>
        <w:rPr>
          <w:sz w:val="20"/>
          <w:szCs w:val="20"/>
          <w:shd w:val="solid" w:color="FFF2CC" w:fill="FFF2CC"/>
          <w:rtl w:val="0"/>
        </w:rPr>
        <w:t xml:space="preserve"> </w:t>
      </w:r>
      <w:r>
        <w:rPr>
          <w:sz w:val="20"/>
          <w:szCs w:val="20"/>
          <w:shd w:val="solid" w:color="FFF2CC" w:fill="FFF2CC"/>
          <w:rtl w:val="0"/>
        </w:rPr>
        <w:t>is</w:t>
      </w:r>
      <w:r>
        <w:rPr>
          <w:sz w:val="20"/>
          <w:szCs w:val="20"/>
          <w:shd w:val="solid" w:color="FFF2CC" w:fill="FFF2CC"/>
          <w:rtl w:val="0"/>
        </w:rPr>
        <w:t xml:space="preserve"> </w:t>
      </w:r>
      <w:r>
        <w:rPr>
          <w:sz w:val="20"/>
          <w:szCs w:val="20"/>
          <w:shd w:val="solid" w:color="FFF2CC" w:fill="FFF2CC"/>
          <w:rtl w:val="0"/>
        </w:rPr>
        <w:t>just</w:t>
      </w:r>
      <w:r>
        <w:rPr>
          <w:sz w:val="20"/>
          <w:szCs w:val="20"/>
          <w:shd w:val="solid" w:color="FFF2CC" w:fill="FFF2CC"/>
          <w:rtl w:val="0"/>
        </w:rPr>
        <w:t xml:space="preserve"> </w:t>
      </w:r>
      <w:r>
        <w:rPr>
          <w:sz w:val="20"/>
          <w:szCs w:val="20"/>
          <w:shd w:val="solid" w:color="FFF2CC" w:fill="FFF2CC"/>
          <w:rtl w:val="0"/>
        </w:rPr>
        <w:t>one</w:t>
      </w:r>
      <w:r>
        <w:rPr>
          <w:sz w:val="20"/>
          <w:szCs w:val="20"/>
          <w:shd w:val="solid" w:color="FFF2CC" w:fill="FFF2CC"/>
          <w:rtl w:val="0"/>
        </w:rPr>
        <w:t xml:space="preserve"> </w:t>
      </w:r>
      <w:r>
        <w:rPr>
          <w:sz w:val="20"/>
          <w:szCs w:val="20"/>
          <w:shd w:val="solid" w:color="FFF2CC" w:fill="FFF2CC"/>
          <w:rtl w:val="0"/>
        </w:rPr>
        <w:t>example</w:t>
      </w:r>
      <w:r>
        <w:rPr>
          <w:sz w:val="20"/>
          <w:szCs w:val="20"/>
          <w:shd w:val="solid" w:color="FFF2CC" w:fill="FFF2CC"/>
          <w:rtl w:val="0"/>
        </w:rPr>
        <w:t xml:space="preserve"> </w:t>
      </w:r>
      <w:r>
        <w:rPr>
          <w:sz w:val="20"/>
          <w:szCs w:val="20"/>
          <w:shd w:val="solid" w:color="FFF2CC" w:fill="FFF2CC"/>
          <w:rtl w:val="0"/>
        </w:rPr>
        <w:t>of</w:t>
      </w:r>
      <w:r>
        <w:rPr>
          <w:sz w:val="20"/>
          <w:szCs w:val="20"/>
          <w:shd w:val="solid" w:color="FFF2CC" w:fill="FFF2CC"/>
          <w:rtl w:val="0"/>
        </w:rPr>
        <w:t xml:space="preserve"> </w:t>
      </w:r>
      <w:r>
        <w:rPr>
          <w:sz w:val="20"/>
          <w:szCs w:val="20"/>
          <w:shd w:val="solid" w:color="FFF2CC" w:fill="FFF2CC"/>
          <w:rtl w:val="0"/>
        </w:rPr>
        <w:t>that</w:t>
      </w:r>
      <w:r>
        <w:rPr>
          <w:sz w:val="20"/>
          <w:szCs w:val="20"/>
          <w:shd w:val="solid" w:color="FFF2CC" w:fill="FFF2CC"/>
          <w:rtl w:val="0"/>
        </w:rPr>
        <w:t xml:space="preserve">. </w:t>
      </w:r>
    </w:p>
    <w:p w:rsidR="00A77B3E">
      <w:pPr>
        <w:pageBreakBefore w:val="0"/>
        <w:numPr>
          <w:ilvl w:val="0"/>
          <w:numId w:val="0"/>
        </w:numPr>
        <w:pBdr>
          <w:top w:val="nil"/>
          <w:left w:val="nil"/>
          <w:bottom w:val="nil"/>
          <w:right w:val="nil"/>
          <w:between w:val="nil"/>
          <w:bar w:val="nil"/>
        </w:pBdr>
        <w:bidi w:val="0"/>
        <w:spacing w:lineRule="auto"/>
        <w:rPr>
          <w:sz w:val="20"/>
          <w:szCs w:val="20"/>
        </w:rPr>
      </w:pPr>
    </w:p>
    <w:p w:rsidR="00A77B3E">
      <w:pPr>
        <w:pageBreakBefore w:val="0"/>
        <w:numPr>
          <w:ilvl w:val="0"/>
          <w:numId w:val="0"/>
        </w:numPr>
        <w:pBdr>
          <w:top w:val="nil"/>
          <w:left w:val="nil"/>
          <w:bottom w:val="nil"/>
          <w:right w:val="nil"/>
          <w:between w:val="nil"/>
          <w:bar w:val="nil"/>
        </w:pBdr>
        <w:bidi w:val="0"/>
        <w:spacing w:lineRule="auto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  <w:rtl w:val="0"/>
        </w:rPr>
        <w:t>Item</w:t>
      </w:r>
      <w:r>
        <w:rPr>
          <w:b/>
          <w:bCs/>
          <w:sz w:val="20"/>
          <w:szCs w:val="20"/>
          <w:rtl w:val="0"/>
        </w:rPr>
        <w:t xml:space="preserve"> </w:t>
      </w:r>
      <w:r>
        <w:rPr>
          <w:b/>
          <w:bCs/>
          <w:sz w:val="20"/>
          <w:szCs w:val="20"/>
          <w:rtl w:val="0"/>
        </w:rPr>
        <w:t>I</w:t>
      </w:r>
      <w:r>
        <w:rPr>
          <w:b/>
          <w:bCs/>
          <w:sz w:val="20"/>
          <w:szCs w:val="20"/>
          <w:rtl w:val="0"/>
        </w:rPr>
        <w:t xml:space="preserve"> </w:t>
      </w:r>
      <w:r>
        <w:rPr>
          <w:b/>
          <w:bCs/>
          <w:sz w:val="20"/>
          <w:szCs w:val="20"/>
          <w:rtl w:val="0"/>
        </w:rPr>
        <w:t>Consider</w:t>
      </w:r>
      <w:r>
        <w:rPr>
          <w:b/>
          <w:bCs/>
          <w:sz w:val="20"/>
          <w:szCs w:val="20"/>
          <w:rtl w:val="0"/>
        </w:rPr>
        <w:t xml:space="preserve"> </w:t>
      </w:r>
      <w:r>
        <w:rPr>
          <w:b/>
          <w:bCs/>
          <w:sz w:val="20"/>
          <w:szCs w:val="20"/>
          <w:rtl w:val="0"/>
        </w:rPr>
        <w:t>Most</w:t>
      </w:r>
      <w:r>
        <w:rPr>
          <w:b/>
          <w:bCs/>
          <w:sz w:val="20"/>
          <w:szCs w:val="20"/>
          <w:rtl w:val="0"/>
        </w:rPr>
        <w:t xml:space="preserve"> </w:t>
      </w:r>
      <w:r>
        <w:rPr>
          <w:b/>
          <w:bCs/>
          <w:sz w:val="20"/>
          <w:szCs w:val="20"/>
          <w:rtl w:val="0"/>
        </w:rPr>
        <w:t>Challenging</w:t>
      </w:r>
      <w:r>
        <w:rPr>
          <w:b/>
          <w:bCs/>
          <w:sz w:val="20"/>
          <w:szCs w:val="20"/>
          <w:rtl w:val="0"/>
        </w:rPr>
        <w:t xml:space="preserve"> </w:t>
      </w:r>
      <w:r>
        <w:rPr>
          <w:b/>
          <w:bCs/>
          <w:sz w:val="20"/>
          <w:szCs w:val="20"/>
          <w:rtl w:val="0"/>
        </w:rPr>
        <w:t>Work</w:t>
      </w:r>
      <w:r>
        <w:rPr>
          <w:b/>
          <w:bCs/>
          <w:sz w:val="20"/>
          <w:szCs w:val="20"/>
          <w:rtl w:val="0"/>
        </w:rPr>
        <w:t xml:space="preserve"> </w:t>
      </w:r>
      <w:r>
        <w:rPr>
          <w:b/>
          <w:bCs/>
          <w:sz w:val="20"/>
          <w:szCs w:val="20"/>
          <w:rtl w:val="0"/>
        </w:rPr>
        <w:t>To</w:t>
      </w:r>
      <w:r>
        <w:rPr>
          <w:b/>
          <w:bCs/>
          <w:sz w:val="20"/>
          <w:szCs w:val="20"/>
          <w:rtl w:val="0"/>
        </w:rPr>
        <w:t xml:space="preserve"> </w:t>
      </w:r>
      <w:r>
        <w:rPr>
          <w:b/>
          <w:bCs/>
          <w:sz w:val="20"/>
          <w:szCs w:val="20"/>
          <w:rtl w:val="0"/>
        </w:rPr>
        <w:t>Date</w:t>
      </w:r>
      <w:r>
        <w:rPr>
          <w:b/>
          <w:bCs/>
          <w:sz w:val="20"/>
          <w:szCs w:val="20"/>
          <w:rtl w:val="0"/>
        </w:rPr>
        <w:t>:</w:t>
      </w:r>
    </w:p>
    <w:p w:rsidR="00A77B3E">
      <w:pPr>
        <w:pageBreakBefore w:val="0"/>
        <w:numPr>
          <w:ilvl w:val="0"/>
          <w:numId w:val="0"/>
        </w:numPr>
        <w:pBdr>
          <w:top w:val="nil"/>
          <w:left w:val="nil"/>
          <w:bottom w:val="nil"/>
          <w:right w:val="nil"/>
          <w:between w:val="nil"/>
          <w:bar w:val="nil"/>
        </w:pBdr>
        <w:bidi w:val="0"/>
        <w:spacing w:lineRule="auto"/>
        <w:rPr>
          <w:sz w:val="20"/>
          <w:szCs w:val="20"/>
        </w:rPr>
      </w:pPr>
      <w:r>
        <w:rPr>
          <w:sz w:val="20"/>
          <w:szCs w:val="20"/>
          <w:rtl w:val="0"/>
        </w:rPr>
        <w:t xml:space="preserve"> </w:t>
      </w:r>
      <w:r>
        <w:rPr>
          <w:sz w:val="20"/>
          <w:szCs w:val="20"/>
          <w:rtl w:val="0"/>
        </w:rPr>
        <w:t>Prep</w:t>
      </w:r>
      <w:r>
        <w:rPr>
          <w:sz w:val="20"/>
          <w:szCs w:val="20"/>
          <w:rtl w:val="0"/>
        </w:rPr>
        <w:t xml:space="preserve"> </w:t>
      </w:r>
      <w:r>
        <w:rPr>
          <w:sz w:val="20"/>
          <w:szCs w:val="20"/>
          <w:rtl w:val="0"/>
        </w:rPr>
        <w:t>for</w:t>
      </w:r>
      <w:r>
        <w:rPr>
          <w:sz w:val="20"/>
          <w:szCs w:val="20"/>
          <w:rtl w:val="0"/>
        </w:rPr>
        <w:t xml:space="preserve"> </w:t>
      </w:r>
      <w:r>
        <w:rPr>
          <w:sz w:val="20"/>
          <w:szCs w:val="20"/>
          <w:rtl w:val="0"/>
        </w:rPr>
        <w:t>Class</w:t>
      </w:r>
      <w:r>
        <w:rPr>
          <w:sz w:val="20"/>
          <w:szCs w:val="20"/>
          <w:rtl w:val="0"/>
        </w:rPr>
        <w:t xml:space="preserve"> 4 #1 </w:t>
      </w:r>
      <w:r>
        <w:rPr>
          <w:sz w:val="20"/>
          <w:szCs w:val="20"/>
          <w:rtl w:val="0"/>
        </w:rPr>
        <w:t>Reading</w:t>
      </w:r>
      <w:r>
        <w:rPr>
          <w:sz w:val="20"/>
          <w:szCs w:val="20"/>
          <w:rtl w:val="0"/>
        </w:rPr>
        <w:t xml:space="preserve"> </w:t>
      </w:r>
      <w:r>
        <w:rPr>
          <w:sz w:val="20"/>
          <w:szCs w:val="20"/>
          <w:rtl w:val="0"/>
        </w:rPr>
        <w:t>Kozol</w:t>
      </w:r>
    </w:p>
    <w:p w:rsidR="00A77B3E">
      <w:pPr>
        <w:pageBreakBefore w:val="0"/>
        <w:numPr>
          <w:ilvl w:val="0"/>
          <w:numId w:val="0"/>
        </w:numPr>
        <w:pBdr>
          <w:top w:val="nil"/>
          <w:left w:val="nil"/>
          <w:bottom w:val="nil"/>
          <w:right w:val="nil"/>
          <w:between w:val="nil"/>
          <w:bar w:val="nil"/>
        </w:pBdr>
        <w:bidi w:val="0"/>
        <w:spacing w:lineRule="auto"/>
        <w:rPr>
          <w:b/>
          <w:bCs/>
          <w:sz w:val="20"/>
          <w:szCs w:val="20"/>
          <w:shd w:val="solid" w:color="FFFFFF" w:fill="FFFFFF"/>
        </w:rPr>
      </w:pPr>
    </w:p>
    <w:p w:rsidR="00A77B3E">
      <w:pPr>
        <w:pageBreakBefore w:val="0"/>
        <w:numPr>
          <w:ilvl w:val="0"/>
          <w:numId w:val="0"/>
        </w:numPr>
        <w:pBdr>
          <w:top w:val="nil"/>
          <w:left w:val="nil"/>
          <w:bottom w:val="nil"/>
          <w:right w:val="nil"/>
          <w:between w:val="nil"/>
          <w:bar w:val="nil"/>
        </w:pBdr>
        <w:bidi w:val="0"/>
        <w:spacing w:lineRule="auto"/>
        <w:rPr>
          <w:sz w:val="20"/>
          <w:szCs w:val="20"/>
          <w:shd w:val="solid" w:color="FFFFFF" w:fill="FFFFFF"/>
        </w:rPr>
      </w:pPr>
      <w:r>
        <w:rPr>
          <w:sz w:val="20"/>
          <w:szCs w:val="20"/>
          <w:shd w:val="solid" w:color="FFFFFF" w:fill="FFFFFF"/>
          <w:rtl w:val="0"/>
        </w:rPr>
        <w:t>a</w:t>
      </w:r>
      <w:r>
        <w:rPr>
          <w:sz w:val="20"/>
          <w:szCs w:val="20"/>
          <w:shd w:val="solid" w:color="FFFFFF" w:fill="FFFFFF"/>
          <w:rtl w:val="0"/>
        </w:rPr>
        <w:t xml:space="preserve">.) </w:t>
      </w:r>
      <w:r>
        <w:rPr>
          <w:sz w:val="20"/>
          <w:szCs w:val="20"/>
          <w:shd w:val="solid" w:color="FFFFFF" w:fill="FFFFFF"/>
          <w:rtl w:val="0"/>
        </w:rPr>
        <w:t>What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do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you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understand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to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be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Kozol</w:t>
      </w:r>
      <w:r>
        <w:rPr>
          <w:sz w:val="20"/>
          <w:szCs w:val="20"/>
          <w:shd w:val="solid" w:color="FFFFFF" w:fill="FFFFFF"/>
          <w:rtl w:val="0"/>
        </w:rPr>
        <w:t>'</w:t>
      </w:r>
      <w:r>
        <w:rPr>
          <w:sz w:val="20"/>
          <w:szCs w:val="20"/>
          <w:shd w:val="solid" w:color="FFFFFF" w:fill="FFFFFF"/>
          <w:rtl w:val="0"/>
        </w:rPr>
        <w:t>s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premise</w:t>
      </w:r>
      <w:r>
        <w:rPr>
          <w:sz w:val="20"/>
          <w:szCs w:val="20"/>
          <w:shd w:val="solid" w:color="FFFFFF" w:fill="FFFFFF"/>
          <w:rtl w:val="0"/>
        </w:rPr>
        <w:t xml:space="preserve">? </w:t>
      </w:r>
      <w:r>
        <w:rPr>
          <w:sz w:val="20"/>
          <w:szCs w:val="20"/>
          <w:shd w:val="solid" w:color="FFFFFF" w:fill="FFFFFF"/>
          <w:rtl w:val="0"/>
        </w:rPr>
        <w:t>His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premise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is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discussing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how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students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are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trained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to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take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themselves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out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of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their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writing</w:t>
      </w:r>
      <w:r>
        <w:rPr>
          <w:sz w:val="20"/>
          <w:szCs w:val="20"/>
          <w:shd w:val="solid" w:color="FFFFFF" w:fill="FFFFFF"/>
          <w:rtl w:val="0"/>
        </w:rPr>
        <w:t xml:space="preserve">. </w:t>
      </w:r>
      <w:r>
        <w:rPr>
          <w:sz w:val="20"/>
          <w:szCs w:val="20"/>
          <w:shd w:val="solid" w:color="FFFFFF" w:fill="FFFFFF"/>
          <w:rtl w:val="0"/>
        </w:rPr>
        <w:t>We</w:t>
      </w:r>
      <w:r>
        <w:rPr>
          <w:sz w:val="20"/>
          <w:szCs w:val="20"/>
          <w:shd w:val="solid" w:color="FFFFFF" w:fill="FFFFFF"/>
          <w:rtl w:val="0"/>
        </w:rPr>
        <w:t>'</w:t>
      </w:r>
      <w:r>
        <w:rPr>
          <w:sz w:val="20"/>
          <w:szCs w:val="20"/>
          <w:shd w:val="solid" w:color="FFFFFF" w:fill="FFFFFF"/>
          <w:rtl w:val="0"/>
        </w:rPr>
        <w:t>re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instructed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to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only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write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in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the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third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person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and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not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write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using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our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own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personal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voice</w:t>
      </w:r>
      <w:r>
        <w:rPr>
          <w:sz w:val="20"/>
          <w:szCs w:val="20"/>
          <w:shd w:val="solid" w:color="FFFFFF" w:fill="FFFFFF"/>
          <w:rtl w:val="0"/>
        </w:rPr>
        <w:t xml:space="preserve">. </w:t>
      </w:r>
      <w:r>
        <w:rPr>
          <w:sz w:val="20"/>
          <w:szCs w:val="20"/>
          <w:shd w:val="solid" w:color="FFFFFF" w:fill="FFFFFF"/>
          <w:rtl w:val="0"/>
        </w:rPr>
        <w:t>Kozol</w:t>
      </w:r>
      <w:r>
        <w:rPr>
          <w:sz w:val="20"/>
          <w:szCs w:val="20"/>
          <w:shd w:val="solid" w:color="FFFFFF" w:fill="FFFFFF"/>
          <w:rtl w:val="0"/>
        </w:rPr>
        <w:t>'</w:t>
      </w:r>
      <w:r>
        <w:rPr>
          <w:sz w:val="20"/>
          <w:szCs w:val="20"/>
          <w:shd w:val="solid" w:color="FFFFFF" w:fill="FFFFFF"/>
          <w:rtl w:val="0"/>
        </w:rPr>
        <w:t>s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concern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is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that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students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lose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their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ability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to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write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in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their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own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voice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and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it</w:t>
      </w:r>
      <w:r>
        <w:rPr>
          <w:sz w:val="20"/>
          <w:szCs w:val="20"/>
          <w:shd w:val="solid" w:color="FFFFFF" w:fill="FFFFFF"/>
          <w:rtl w:val="0"/>
        </w:rPr>
        <w:t>'</w:t>
      </w:r>
      <w:r>
        <w:rPr>
          <w:sz w:val="20"/>
          <w:szCs w:val="20"/>
          <w:shd w:val="solid" w:color="FFFFFF" w:fill="FFFFFF"/>
          <w:rtl w:val="0"/>
        </w:rPr>
        <w:t>s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very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hard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to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re</w:t>
      </w:r>
      <w:r>
        <w:rPr>
          <w:sz w:val="20"/>
          <w:szCs w:val="20"/>
          <w:shd w:val="solid" w:color="FFFFFF" w:fill="FFFFFF"/>
          <w:rtl w:val="0"/>
        </w:rPr>
        <w:t>-</w:t>
      </w:r>
      <w:r>
        <w:rPr>
          <w:sz w:val="20"/>
          <w:szCs w:val="20"/>
          <w:shd w:val="solid" w:color="FFFFFF" w:fill="FFFFFF"/>
          <w:rtl w:val="0"/>
        </w:rPr>
        <w:t>learn</w:t>
      </w:r>
      <w:r>
        <w:rPr>
          <w:sz w:val="20"/>
          <w:szCs w:val="20"/>
          <w:shd w:val="solid" w:color="FFFFFF" w:fill="FFFFFF"/>
          <w:rtl w:val="0"/>
        </w:rPr>
        <w:t>.</w:t>
      </w:r>
    </w:p>
    <w:p w:rsidR="00A77B3E">
      <w:pPr>
        <w:pageBreakBefore w:val="0"/>
        <w:numPr>
          <w:ilvl w:val="0"/>
          <w:numId w:val="0"/>
        </w:numPr>
        <w:pBdr>
          <w:top w:val="nil"/>
          <w:left w:val="nil"/>
          <w:bottom w:val="nil"/>
          <w:right w:val="nil"/>
          <w:between w:val="nil"/>
          <w:bar w:val="nil"/>
        </w:pBdr>
        <w:bidi w:val="0"/>
        <w:spacing w:lineRule="auto"/>
        <w:rPr>
          <w:sz w:val="20"/>
          <w:szCs w:val="20"/>
          <w:shd w:val="solid" w:color="FFFFFF" w:fill="FFFFFF"/>
        </w:rPr>
      </w:pPr>
      <w:r>
        <w:rPr>
          <w:sz w:val="20"/>
          <w:szCs w:val="20"/>
          <w:shd w:val="solid" w:color="FFFFFF" w:fill="FFFFFF"/>
          <w:rtl w:val="0"/>
        </w:rPr>
        <w:t>b</w:t>
      </w:r>
      <w:r>
        <w:rPr>
          <w:sz w:val="20"/>
          <w:szCs w:val="20"/>
          <w:shd w:val="solid" w:color="FFFFFF" w:fill="FFFFFF"/>
          <w:rtl w:val="0"/>
        </w:rPr>
        <w:t xml:space="preserve">.) </w:t>
      </w:r>
      <w:r>
        <w:rPr>
          <w:sz w:val="20"/>
          <w:szCs w:val="20"/>
          <w:shd w:val="solid" w:color="FFFFFF" w:fill="FFFFFF"/>
          <w:rtl w:val="0"/>
        </w:rPr>
        <w:t>What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is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your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stance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toward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this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essay</w:t>
      </w:r>
      <w:r>
        <w:rPr>
          <w:sz w:val="20"/>
          <w:szCs w:val="20"/>
          <w:shd w:val="solid" w:color="FFFFFF" w:fill="FFFFFF"/>
          <w:rtl w:val="0"/>
        </w:rPr>
        <w:t xml:space="preserve">? </w:t>
      </w:r>
      <w:r>
        <w:rPr>
          <w:sz w:val="20"/>
          <w:szCs w:val="20"/>
          <w:shd w:val="solid" w:color="FFFFFF" w:fill="FFFFFF"/>
          <w:rtl w:val="0"/>
        </w:rPr>
        <w:t>In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what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ways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does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your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stance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towards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it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reflect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personal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experiences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that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you</w:t>
      </w:r>
      <w:r>
        <w:rPr>
          <w:sz w:val="20"/>
          <w:szCs w:val="20"/>
          <w:shd w:val="solid" w:color="FFFFFF" w:fill="FFFFFF"/>
          <w:rtl w:val="0"/>
        </w:rPr>
        <w:t>'</w:t>
      </w:r>
      <w:r>
        <w:rPr>
          <w:sz w:val="20"/>
          <w:szCs w:val="20"/>
          <w:shd w:val="solid" w:color="FFFFFF" w:fill="FFFFFF"/>
          <w:rtl w:val="0"/>
        </w:rPr>
        <w:t>ve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had</w:t>
      </w:r>
      <w:r>
        <w:rPr>
          <w:sz w:val="20"/>
          <w:szCs w:val="20"/>
          <w:shd w:val="solid" w:color="FFFFFF" w:fill="FFFFFF"/>
          <w:rtl w:val="0"/>
        </w:rPr>
        <w:t xml:space="preserve">? </w:t>
      </w:r>
      <w:r>
        <w:rPr>
          <w:sz w:val="20"/>
          <w:szCs w:val="20"/>
          <w:shd w:val="solid" w:color="FFFFFF" w:fill="FFFFFF"/>
          <w:rtl w:val="0"/>
        </w:rPr>
        <w:t>I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agree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in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part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with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this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essay</w:t>
      </w:r>
      <w:r>
        <w:rPr>
          <w:sz w:val="20"/>
          <w:szCs w:val="20"/>
          <w:shd w:val="solid" w:color="FFFFFF" w:fill="FFFFFF"/>
          <w:rtl w:val="0"/>
        </w:rPr>
        <w:t xml:space="preserve">. </w:t>
      </w:r>
      <w:r>
        <w:rPr>
          <w:sz w:val="20"/>
          <w:szCs w:val="20"/>
          <w:shd w:val="solid" w:color="FFFFFF" w:fill="FFFFFF"/>
          <w:rtl w:val="0"/>
        </w:rPr>
        <w:t>I</w:t>
      </w:r>
      <w:r>
        <w:rPr>
          <w:sz w:val="20"/>
          <w:szCs w:val="20"/>
          <w:shd w:val="solid" w:color="FFFFFF" w:fill="FFFFFF"/>
          <w:rtl w:val="0"/>
        </w:rPr>
        <w:t>'</w:t>
      </w:r>
      <w:r>
        <w:rPr>
          <w:sz w:val="20"/>
          <w:szCs w:val="20"/>
          <w:shd w:val="solid" w:color="FFFFFF" w:fill="FFFFFF"/>
          <w:rtl w:val="0"/>
        </w:rPr>
        <w:t>ve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often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been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scared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to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put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the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word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I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in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an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essay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because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I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know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the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teacher</w:t>
      </w:r>
      <w:r>
        <w:rPr>
          <w:sz w:val="20"/>
          <w:szCs w:val="20"/>
          <w:shd w:val="solid" w:color="FFFFFF" w:fill="FFFFFF"/>
          <w:rtl w:val="0"/>
        </w:rPr>
        <w:t>/</w:t>
      </w:r>
      <w:r>
        <w:rPr>
          <w:sz w:val="20"/>
          <w:szCs w:val="20"/>
          <w:shd w:val="solid" w:color="FFFFFF" w:fill="FFFFFF"/>
          <w:rtl w:val="0"/>
        </w:rPr>
        <w:t>professor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will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take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off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points</w:t>
      </w:r>
      <w:r>
        <w:rPr>
          <w:sz w:val="20"/>
          <w:szCs w:val="20"/>
          <w:shd w:val="solid" w:color="FFFFFF" w:fill="FFFFFF"/>
          <w:rtl w:val="0"/>
        </w:rPr>
        <w:t xml:space="preserve">. </w:t>
      </w:r>
      <w:r>
        <w:rPr>
          <w:sz w:val="20"/>
          <w:szCs w:val="20"/>
          <w:shd w:val="solid" w:color="FFFFFF" w:fill="FFFFFF"/>
          <w:rtl w:val="0"/>
        </w:rPr>
        <w:t>It</w:t>
      </w:r>
      <w:r>
        <w:rPr>
          <w:sz w:val="20"/>
          <w:szCs w:val="20"/>
          <w:shd w:val="solid" w:color="FFFFFF" w:fill="FFFFFF"/>
          <w:rtl w:val="0"/>
        </w:rPr>
        <w:t>'</w:t>
      </w:r>
      <w:r>
        <w:rPr>
          <w:sz w:val="20"/>
          <w:szCs w:val="20"/>
          <w:shd w:val="solid" w:color="FFFFFF" w:fill="FFFFFF"/>
          <w:rtl w:val="0"/>
        </w:rPr>
        <w:t>s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important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for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our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students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to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find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their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own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voice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in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writing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and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be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able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to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use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it</w:t>
      </w:r>
      <w:r>
        <w:rPr>
          <w:sz w:val="20"/>
          <w:szCs w:val="20"/>
          <w:shd w:val="solid" w:color="FFFFFF" w:fill="FFFFFF"/>
          <w:rtl w:val="0"/>
        </w:rPr>
        <w:t xml:space="preserve">. </w:t>
      </w:r>
      <w:r>
        <w:rPr>
          <w:sz w:val="20"/>
          <w:szCs w:val="20"/>
          <w:shd w:val="solid" w:color="FFFFFF" w:fill="FFFFFF"/>
          <w:rtl w:val="0"/>
        </w:rPr>
        <w:t>This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way</w:t>
      </w:r>
      <w:r>
        <w:rPr>
          <w:sz w:val="20"/>
          <w:szCs w:val="20"/>
          <w:shd w:val="solid" w:color="FFFFFF" w:fill="FFFFFF"/>
          <w:rtl w:val="0"/>
        </w:rPr>
        <w:t xml:space="preserve">, </w:t>
      </w:r>
      <w:r>
        <w:rPr>
          <w:sz w:val="20"/>
          <w:szCs w:val="20"/>
          <w:shd w:val="solid" w:color="FFFFFF" w:fill="FFFFFF"/>
          <w:rtl w:val="0"/>
        </w:rPr>
        <w:t>they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will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learn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how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to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write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authentically</w:t>
      </w:r>
      <w:r>
        <w:rPr>
          <w:sz w:val="20"/>
          <w:szCs w:val="20"/>
          <w:shd w:val="solid" w:color="FFFFFF" w:fill="FFFFFF"/>
          <w:rtl w:val="0"/>
        </w:rPr>
        <w:t xml:space="preserve">, </w:t>
      </w:r>
      <w:r>
        <w:rPr>
          <w:sz w:val="20"/>
          <w:szCs w:val="20"/>
          <w:shd w:val="solid" w:color="FFFFFF" w:fill="FFFFFF"/>
          <w:rtl w:val="0"/>
        </w:rPr>
        <w:t>not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just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what</w:t>
      </w:r>
      <w:r>
        <w:rPr>
          <w:sz w:val="20"/>
          <w:szCs w:val="20"/>
          <w:shd w:val="solid" w:color="FFFFFF" w:fill="FFFFFF"/>
          <w:rtl w:val="0"/>
        </w:rPr>
        <w:t>'</w:t>
      </w:r>
      <w:r>
        <w:rPr>
          <w:sz w:val="20"/>
          <w:szCs w:val="20"/>
          <w:shd w:val="solid" w:color="FFFFFF" w:fill="FFFFFF"/>
          <w:rtl w:val="0"/>
        </w:rPr>
        <w:t>s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going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to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get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them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the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A</w:t>
      </w:r>
      <w:r>
        <w:rPr>
          <w:sz w:val="20"/>
          <w:szCs w:val="20"/>
          <w:shd w:val="solid" w:color="FFFFFF" w:fill="FFFFFF"/>
          <w:rtl w:val="0"/>
        </w:rPr>
        <w:t xml:space="preserve">. </w:t>
      </w:r>
      <w:r>
        <w:rPr>
          <w:sz w:val="20"/>
          <w:szCs w:val="20"/>
          <w:shd w:val="solid" w:color="FFFFFF" w:fill="FFFFFF"/>
          <w:rtl w:val="0"/>
        </w:rPr>
        <w:t>I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think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I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still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have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a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particular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voice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in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my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writing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because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I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do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a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lot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of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non</w:t>
      </w:r>
      <w:r>
        <w:rPr>
          <w:sz w:val="20"/>
          <w:szCs w:val="20"/>
          <w:shd w:val="solid" w:color="FFFFFF" w:fill="FFFFFF"/>
          <w:rtl w:val="0"/>
        </w:rPr>
        <w:t>-</w:t>
      </w:r>
      <w:r>
        <w:rPr>
          <w:sz w:val="20"/>
          <w:szCs w:val="20"/>
          <w:shd w:val="solid" w:color="FFFFFF" w:fill="FFFFFF"/>
          <w:rtl w:val="0"/>
        </w:rPr>
        <w:t>school</w:t>
      </w:r>
      <w:r>
        <w:rPr>
          <w:sz w:val="20"/>
          <w:szCs w:val="20"/>
          <w:shd w:val="solid" w:color="FFFFFF" w:fill="FFFFFF"/>
          <w:rtl w:val="0"/>
        </w:rPr>
        <w:t>-</w:t>
      </w:r>
      <w:r>
        <w:rPr>
          <w:sz w:val="20"/>
          <w:szCs w:val="20"/>
          <w:shd w:val="solid" w:color="FFFFFF" w:fill="FFFFFF"/>
          <w:rtl w:val="0"/>
        </w:rPr>
        <w:t>related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writing</w:t>
      </w:r>
      <w:r>
        <w:rPr>
          <w:sz w:val="20"/>
          <w:szCs w:val="20"/>
          <w:shd w:val="solid" w:color="FFFFFF" w:fill="FFFFFF"/>
          <w:rtl w:val="0"/>
        </w:rPr>
        <w:t xml:space="preserve">. </w:t>
      </w:r>
      <w:r>
        <w:rPr>
          <w:sz w:val="20"/>
          <w:szCs w:val="20"/>
          <w:shd w:val="solid" w:color="FFFFFF" w:fill="FFFFFF"/>
          <w:rtl w:val="0"/>
        </w:rPr>
        <w:t>I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can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see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how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many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students</w:t>
      </w:r>
      <w:r>
        <w:rPr>
          <w:sz w:val="20"/>
          <w:szCs w:val="20"/>
          <w:shd w:val="solid" w:color="FFFFFF" w:fill="FFFFFF"/>
          <w:rtl w:val="0"/>
        </w:rPr>
        <w:t xml:space="preserve">, </w:t>
      </w:r>
      <w:r>
        <w:rPr>
          <w:sz w:val="20"/>
          <w:szCs w:val="20"/>
          <w:shd w:val="solid" w:color="FFFFFF" w:fill="FFFFFF"/>
          <w:rtl w:val="0"/>
        </w:rPr>
        <w:t>by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the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time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they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reach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college</w:t>
      </w:r>
      <w:r>
        <w:rPr>
          <w:sz w:val="20"/>
          <w:szCs w:val="20"/>
          <w:shd w:val="solid" w:color="FFFFFF" w:fill="FFFFFF"/>
          <w:rtl w:val="0"/>
        </w:rPr>
        <w:t xml:space="preserve">, </w:t>
      </w:r>
      <w:r>
        <w:rPr>
          <w:sz w:val="20"/>
          <w:szCs w:val="20"/>
          <w:shd w:val="solid" w:color="FFFFFF" w:fill="FFFFFF"/>
          <w:rtl w:val="0"/>
        </w:rPr>
        <w:t>struggle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with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writing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so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much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because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it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becomes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an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inauthentic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and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painful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experience</w:t>
      </w:r>
      <w:r>
        <w:rPr>
          <w:sz w:val="20"/>
          <w:szCs w:val="20"/>
          <w:shd w:val="solid" w:color="FFFFFF" w:fill="FFFFFF"/>
          <w:rtl w:val="0"/>
        </w:rPr>
        <w:t xml:space="preserve">. </w:t>
      </w:r>
      <w:r>
        <w:rPr>
          <w:sz w:val="20"/>
          <w:szCs w:val="20"/>
          <w:shd w:val="solid" w:color="FFFFFF" w:fill="FFFFFF"/>
          <w:rtl w:val="0"/>
        </w:rPr>
        <w:t>They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see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no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relation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of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themselves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to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what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they</w:t>
      </w:r>
      <w:r>
        <w:rPr>
          <w:sz w:val="20"/>
          <w:szCs w:val="20"/>
          <w:shd w:val="solid" w:color="FFFFFF" w:fill="FFFFFF"/>
          <w:rtl w:val="0"/>
        </w:rPr>
        <w:t>'</w:t>
      </w:r>
      <w:r>
        <w:rPr>
          <w:sz w:val="20"/>
          <w:szCs w:val="20"/>
          <w:shd w:val="solid" w:color="FFFFFF" w:fill="FFFFFF"/>
          <w:rtl w:val="0"/>
        </w:rPr>
        <w:t>re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writing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about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or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the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writing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itself</w:t>
      </w:r>
      <w:r>
        <w:rPr>
          <w:sz w:val="20"/>
          <w:szCs w:val="20"/>
          <w:shd w:val="solid" w:color="FFFFFF" w:fill="FFFFFF"/>
          <w:rtl w:val="0"/>
        </w:rPr>
        <w:t>.</w:t>
      </w:r>
    </w:p>
    <w:p w:rsidR="00A77B3E">
      <w:pPr>
        <w:pageBreakBefore w:val="0"/>
        <w:numPr>
          <w:ilvl w:val="0"/>
          <w:numId w:val="0"/>
        </w:numPr>
        <w:pBdr>
          <w:top w:val="nil"/>
          <w:left w:val="nil"/>
          <w:bottom w:val="nil"/>
          <w:right w:val="nil"/>
          <w:between w:val="nil"/>
          <w:bar w:val="nil"/>
        </w:pBdr>
        <w:bidi w:val="0"/>
        <w:spacing w:lineRule="auto"/>
        <w:rPr>
          <w:sz w:val="20"/>
          <w:szCs w:val="20"/>
          <w:shd w:val="solid" w:color="FFFFFF" w:fill="FFFFFF"/>
        </w:rPr>
      </w:pPr>
      <w:r>
        <w:rPr>
          <w:sz w:val="20"/>
          <w:szCs w:val="20"/>
          <w:shd w:val="solid" w:color="FFFFFF" w:fill="FFFFFF"/>
          <w:rtl w:val="0"/>
        </w:rPr>
        <w:t>c</w:t>
      </w:r>
      <w:r>
        <w:rPr>
          <w:sz w:val="20"/>
          <w:szCs w:val="20"/>
          <w:shd w:val="solid" w:color="FFFFFF" w:fill="FFFFFF"/>
          <w:rtl w:val="0"/>
        </w:rPr>
        <w:t xml:space="preserve">.) </w:t>
      </w:r>
      <w:r>
        <w:rPr>
          <w:sz w:val="20"/>
          <w:szCs w:val="20"/>
          <w:shd w:val="solid" w:color="FFFFFF" w:fill="FFFFFF"/>
          <w:rtl w:val="0"/>
        </w:rPr>
        <w:t>How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do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you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see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this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essay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related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to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Postman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and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Weingartnet</w:t>
      </w:r>
      <w:r>
        <w:rPr>
          <w:sz w:val="20"/>
          <w:szCs w:val="20"/>
          <w:shd w:val="solid" w:color="FFFFFF" w:fill="FFFFFF"/>
          <w:rtl w:val="0"/>
        </w:rPr>
        <w:t>'</w:t>
      </w:r>
      <w:r>
        <w:rPr>
          <w:sz w:val="20"/>
          <w:szCs w:val="20"/>
          <w:shd w:val="solid" w:color="FFFFFF" w:fill="FFFFFF"/>
          <w:rtl w:val="0"/>
        </w:rPr>
        <w:t>s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assertions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about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curriculum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and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education</w:t>
      </w:r>
      <w:r>
        <w:rPr>
          <w:sz w:val="20"/>
          <w:szCs w:val="20"/>
          <w:shd w:val="solid" w:color="FFFFFF" w:fill="FFFFFF"/>
          <w:rtl w:val="0"/>
        </w:rPr>
        <w:t xml:space="preserve">? </w:t>
      </w:r>
      <w:r>
        <w:rPr>
          <w:sz w:val="20"/>
          <w:szCs w:val="20"/>
          <w:shd w:val="solid" w:color="FFFFFF" w:fill="FFFFFF"/>
          <w:rtl w:val="0"/>
        </w:rPr>
        <w:t>To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the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historical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approaches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to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teaching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literacy</w:t>
      </w:r>
      <w:r>
        <w:rPr>
          <w:sz w:val="20"/>
          <w:szCs w:val="20"/>
          <w:shd w:val="solid" w:color="FFFFFF" w:fill="FFFFFF"/>
          <w:rtl w:val="0"/>
        </w:rPr>
        <w:t xml:space="preserve"> (</w:t>
      </w:r>
      <w:r>
        <w:rPr>
          <w:sz w:val="20"/>
          <w:szCs w:val="20"/>
          <w:shd w:val="solid" w:color="FFFFFF" w:fill="FFFFFF"/>
          <w:rtl w:val="0"/>
        </w:rPr>
        <w:t>discussed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through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our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timeline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work</w:t>
      </w:r>
      <w:r>
        <w:rPr>
          <w:sz w:val="20"/>
          <w:szCs w:val="20"/>
          <w:shd w:val="solid" w:color="FFFFFF" w:fill="FFFFFF"/>
          <w:rtl w:val="0"/>
        </w:rPr>
        <w:t xml:space="preserve">)? </w:t>
      </w:r>
      <w:r>
        <w:rPr>
          <w:sz w:val="20"/>
          <w:szCs w:val="20"/>
          <w:shd w:val="solid" w:color="FFFFFF" w:fill="FFFFFF"/>
          <w:rtl w:val="0"/>
        </w:rPr>
        <w:t>There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is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definitely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a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relation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to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more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authentic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instruction</w:t>
      </w:r>
      <w:r>
        <w:rPr>
          <w:sz w:val="20"/>
          <w:szCs w:val="20"/>
          <w:shd w:val="solid" w:color="FFFFFF" w:fill="FFFFFF"/>
          <w:rtl w:val="0"/>
        </w:rPr>
        <w:t xml:space="preserve">. </w:t>
      </w:r>
      <w:r>
        <w:rPr>
          <w:sz w:val="20"/>
          <w:szCs w:val="20"/>
          <w:shd w:val="solid" w:color="FFFFFF" w:fill="FFFFFF"/>
          <w:rtl w:val="0"/>
        </w:rPr>
        <w:t>We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see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a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shift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towards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a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more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cross</w:t>
      </w:r>
      <w:r>
        <w:rPr>
          <w:sz w:val="20"/>
          <w:szCs w:val="20"/>
          <w:shd w:val="solid" w:color="FFFFFF" w:fill="FFFFFF"/>
          <w:rtl w:val="0"/>
        </w:rPr>
        <w:t>-</w:t>
      </w:r>
      <w:r>
        <w:rPr>
          <w:sz w:val="20"/>
          <w:szCs w:val="20"/>
          <w:shd w:val="solid" w:color="FFFFFF" w:fill="FFFFFF"/>
          <w:rtl w:val="0"/>
        </w:rPr>
        <w:t>curriculum</w:t>
      </w:r>
      <w:r>
        <w:rPr>
          <w:sz w:val="20"/>
          <w:szCs w:val="20"/>
          <w:shd w:val="solid" w:color="FFFFFF" w:fill="FFFFFF"/>
          <w:rtl w:val="0"/>
        </w:rPr>
        <w:t xml:space="preserve">, </w:t>
      </w:r>
      <w:r>
        <w:rPr>
          <w:sz w:val="20"/>
          <w:szCs w:val="20"/>
          <w:shd w:val="solid" w:color="FFFFFF" w:fill="FFFFFF"/>
          <w:rtl w:val="0"/>
        </w:rPr>
        <w:t>intertwined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instructional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model</w:t>
      </w:r>
      <w:r>
        <w:rPr>
          <w:sz w:val="20"/>
          <w:szCs w:val="20"/>
          <w:shd w:val="solid" w:color="FFFFFF" w:fill="FFFFFF"/>
          <w:rtl w:val="0"/>
        </w:rPr>
        <w:t xml:space="preserve">. </w:t>
      </w:r>
      <w:r>
        <w:rPr>
          <w:sz w:val="20"/>
          <w:szCs w:val="20"/>
          <w:shd w:val="solid" w:color="FFFFFF" w:fill="FFFFFF"/>
          <w:rtl w:val="0"/>
        </w:rPr>
        <w:t>As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a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teacher</w:t>
      </w:r>
      <w:r>
        <w:rPr>
          <w:sz w:val="20"/>
          <w:szCs w:val="20"/>
          <w:shd w:val="solid" w:color="FFFFFF" w:fill="FFFFFF"/>
          <w:rtl w:val="0"/>
        </w:rPr>
        <w:t xml:space="preserve">, </w:t>
      </w:r>
      <w:r>
        <w:rPr>
          <w:sz w:val="20"/>
          <w:szCs w:val="20"/>
          <w:shd w:val="solid" w:color="FFFFFF" w:fill="FFFFFF"/>
          <w:rtl w:val="0"/>
        </w:rPr>
        <w:t>we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have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to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make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things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relevant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to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students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and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one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way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is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by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connecting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one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subject</w:t>
      </w:r>
      <w:r>
        <w:rPr>
          <w:sz w:val="20"/>
          <w:szCs w:val="20"/>
          <w:shd w:val="solid" w:color="FFFFFF" w:fill="FFFFFF"/>
          <w:rtl w:val="0"/>
        </w:rPr>
        <w:t>'</w:t>
      </w:r>
      <w:r>
        <w:rPr>
          <w:sz w:val="20"/>
          <w:szCs w:val="20"/>
          <w:shd w:val="solid" w:color="FFFFFF" w:fill="FFFFFF"/>
          <w:rtl w:val="0"/>
        </w:rPr>
        <w:t>s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material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to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another</w:t>
      </w:r>
      <w:r>
        <w:rPr>
          <w:sz w:val="20"/>
          <w:szCs w:val="20"/>
          <w:shd w:val="solid" w:color="FFFFFF" w:fill="FFFFFF"/>
          <w:rtl w:val="0"/>
        </w:rPr>
        <w:t xml:space="preserve">. </w:t>
      </w:r>
      <w:r>
        <w:rPr>
          <w:sz w:val="20"/>
          <w:szCs w:val="20"/>
          <w:shd w:val="solid" w:color="FFFFFF" w:fill="FFFFFF"/>
          <w:rtl w:val="0"/>
        </w:rPr>
        <w:t>For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example</w:t>
      </w:r>
      <w:r>
        <w:rPr>
          <w:sz w:val="20"/>
          <w:szCs w:val="20"/>
          <w:shd w:val="solid" w:color="FFFFFF" w:fill="FFFFFF"/>
          <w:rtl w:val="0"/>
        </w:rPr>
        <w:t xml:space="preserve">, </w:t>
      </w:r>
      <w:r>
        <w:rPr>
          <w:sz w:val="20"/>
          <w:szCs w:val="20"/>
          <w:shd w:val="solid" w:color="FFFFFF" w:fill="FFFFFF"/>
          <w:rtl w:val="0"/>
        </w:rPr>
        <w:t>this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might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look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like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studying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the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Holocaust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in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Social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Studies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and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reading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the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i/>
          <w:iCs/>
          <w:sz w:val="20"/>
          <w:szCs w:val="20"/>
          <w:shd w:val="solid" w:color="FFFFFF" w:fill="FFFFFF"/>
          <w:rtl w:val="0"/>
        </w:rPr>
        <w:t>Diary</w:t>
      </w:r>
      <w:r>
        <w:rPr>
          <w:i/>
          <w:iCs/>
          <w:sz w:val="20"/>
          <w:szCs w:val="20"/>
          <w:shd w:val="solid" w:color="FFFFFF" w:fill="FFFFFF"/>
          <w:rtl w:val="0"/>
        </w:rPr>
        <w:t xml:space="preserve"> </w:t>
      </w:r>
      <w:r>
        <w:rPr>
          <w:i/>
          <w:iCs/>
          <w:sz w:val="20"/>
          <w:szCs w:val="20"/>
          <w:shd w:val="solid" w:color="FFFFFF" w:fill="FFFFFF"/>
          <w:rtl w:val="0"/>
        </w:rPr>
        <w:t>of</w:t>
      </w:r>
      <w:r>
        <w:rPr>
          <w:i/>
          <w:iCs/>
          <w:sz w:val="20"/>
          <w:szCs w:val="20"/>
          <w:shd w:val="solid" w:color="FFFFFF" w:fill="FFFFFF"/>
          <w:rtl w:val="0"/>
        </w:rPr>
        <w:t xml:space="preserve"> </w:t>
      </w:r>
      <w:r>
        <w:rPr>
          <w:i/>
          <w:iCs/>
          <w:sz w:val="20"/>
          <w:szCs w:val="20"/>
          <w:shd w:val="solid" w:color="FFFFFF" w:fill="FFFFFF"/>
          <w:rtl w:val="0"/>
        </w:rPr>
        <w:t>Anne</w:t>
      </w:r>
      <w:r>
        <w:rPr>
          <w:i/>
          <w:iCs/>
          <w:sz w:val="20"/>
          <w:szCs w:val="20"/>
          <w:shd w:val="solid" w:color="FFFFFF" w:fill="FFFFFF"/>
          <w:rtl w:val="0"/>
        </w:rPr>
        <w:t xml:space="preserve"> </w:t>
      </w:r>
      <w:r>
        <w:rPr>
          <w:i/>
          <w:iCs/>
          <w:sz w:val="20"/>
          <w:szCs w:val="20"/>
          <w:shd w:val="solid" w:color="FFFFFF" w:fill="FFFFFF"/>
          <w:rtl w:val="0"/>
        </w:rPr>
        <w:t>Frank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in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Language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Arts</w:t>
      </w:r>
      <w:r>
        <w:rPr>
          <w:sz w:val="20"/>
          <w:szCs w:val="20"/>
          <w:shd w:val="solid" w:color="FFFFFF" w:fill="FFFFFF"/>
          <w:rtl w:val="0"/>
        </w:rPr>
        <w:t>.</w:t>
      </w:r>
    </w:p>
    <w:p w:rsidR="00A77B3E">
      <w:pPr>
        <w:pageBreakBefore w:val="0"/>
        <w:numPr>
          <w:ilvl w:val="0"/>
          <w:numId w:val="0"/>
        </w:numPr>
        <w:pBdr>
          <w:top w:val="nil"/>
          <w:left w:val="nil"/>
          <w:bottom w:val="nil"/>
          <w:right w:val="nil"/>
          <w:between w:val="nil"/>
          <w:bar w:val="nil"/>
        </w:pBdr>
        <w:bidi w:val="0"/>
        <w:spacing w:lineRule="auto"/>
        <w:rPr>
          <w:sz w:val="20"/>
          <w:szCs w:val="20"/>
          <w:shd w:val="solid" w:color="FFFFFF" w:fill="FFFFFF"/>
        </w:rPr>
      </w:pPr>
      <w:r>
        <w:rPr>
          <w:sz w:val="20"/>
          <w:szCs w:val="20"/>
          <w:shd w:val="solid" w:color="FFFFFF" w:fill="FFFFFF"/>
          <w:rtl w:val="0"/>
        </w:rPr>
        <w:t>d</w:t>
      </w:r>
      <w:r>
        <w:rPr>
          <w:sz w:val="20"/>
          <w:szCs w:val="20"/>
          <w:shd w:val="solid" w:color="FFFFFF" w:fill="FFFFFF"/>
          <w:rtl w:val="0"/>
        </w:rPr>
        <w:t xml:space="preserve">.) </w:t>
      </w:r>
      <w:r>
        <w:rPr>
          <w:sz w:val="20"/>
          <w:szCs w:val="20"/>
          <w:shd w:val="solid" w:color="FFFFFF" w:fill="FFFFFF"/>
          <w:rtl w:val="0"/>
        </w:rPr>
        <w:t>To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whom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would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you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recommend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or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not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recommend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this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essay</w:t>
      </w:r>
      <w:r>
        <w:rPr>
          <w:sz w:val="20"/>
          <w:szCs w:val="20"/>
          <w:shd w:val="solid" w:color="FFFFFF" w:fill="FFFFFF"/>
          <w:rtl w:val="0"/>
        </w:rPr>
        <w:t xml:space="preserve">? </w:t>
      </w:r>
      <w:r>
        <w:rPr>
          <w:sz w:val="20"/>
          <w:szCs w:val="20"/>
          <w:shd w:val="solid" w:color="FFFFFF" w:fill="FFFFFF"/>
          <w:rtl w:val="0"/>
        </w:rPr>
        <w:t>I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would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not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recommend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this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essay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to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old</w:t>
      </w:r>
      <w:r>
        <w:rPr>
          <w:sz w:val="20"/>
          <w:szCs w:val="20"/>
          <w:shd w:val="solid" w:color="FFFFFF" w:fill="FFFFFF"/>
          <w:rtl w:val="0"/>
        </w:rPr>
        <w:t xml:space="preserve">, </w:t>
      </w:r>
      <w:r>
        <w:rPr>
          <w:sz w:val="20"/>
          <w:szCs w:val="20"/>
          <w:shd w:val="solid" w:color="FFFFFF" w:fill="FFFFFF"/>
          <w:rtl w:val="0"/>
        </w:rPr>
        <w:t>set</w:t>
      </w:r>
      <w:r>
        <w:rPr>
          <w:sz w:val="20"/>
          <w:szCs w:val="20"/>
          <w:shd w:val="solid" w:color="FFFFFF" w:fill="FFFFFF"/>
          <w:rtl w:val="0"/>
        </w:rPr>
        <w:t>-</w:t>
      </w:r>
      <w:r>
        <w:rPr>
          <w:sz w:val="20"/>
          <w:szCs w:val="20"/>
          <w:shd w:val="solid" w:color="FFFFFF" w:fill="FFFFFF"/>
          <w:rtl w:val="0"/>
        </w:rPr>
        <w:t>in</w:t>
      </w:r>
      <w:r>
        <w:rPr>
          <w:sz w:val="20"/>
          <w:szCs w:val="20"/>
          <w:shd w:val="solid" w:color="FFFFFF" w:fill="FFFFFF"/>
          <w:rtl w:val="0"/>
        </w:rPr>
        <w:t>-</w:t>
      </w:r>
      <w:r>
        <w:rPr>
          <w:sz w:val="20"/>
          <w:szCs w:val="20"/>
          <w:shd w:val="solid" w:color="FFFFFF" w:fill="FFFFFF"/>
          <w:rtl w:val="0"/>
        </w:rPr>
        <w:t>their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way</w:t>
      </w:r>
      <w:r>
        <w:rPr>
          <w:sz w:val="20"/>
          <w:szCs w:val="20"/>
          <w:shd w:val="solid" w:color="FFFFFF" w:fill="FFFFFF"/>
          <w:rtl w:val="0"/>
        </w:rPr>
        <w:t xml:space="preserve">, </w:t>
      </w:r>
      <w:r>
        <w:rPr>
          <w:sz w:val="20"/>
          <w:szCs w:val="20"/>
          <w:shd w:val="solid" w:color="FFFFFF" w:fill="FFFFFF"/>
          <w:rtl w:val="0"/>
        </w:rPr>
        <w:t>prescriptivist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teachers</w:t>
      </w:r>
      <w:r>
        <w:rPr>
          <w:sz w:val="20"/>
          <w:szCs w:val="20"/>
          <w:shd w:val="solid" w:color="FFFFFF" w:fill="FFFFFF"/>
          <w:rtl w:val="0"/>
        </w:rPr>
        <w:t xml:space="preserve">. </w:t>
      </w:r>
      <w:r>
        <w:rPr>
          <w:sz w:val="20"/>
          <w:szCs w:val="20"/>
          <w:shd w:val="solid" w:color="FFFFFF" w:fill="FFFFFF"/>
          <w:rtl w:val="0"/>
        </w:rPr>
        <w:t>They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may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see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this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as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an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attack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on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their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way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of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teaching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and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become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defensive</w:t>
      </w:r>
      <w:r>
        <w:rPr>
          <w:sz w:val="20"/>
          <w:szCs w:val="20"/>
          <w:shd w:val="solid" w:color="FFFFFF" w:fill="FFFFFF"/>
          <w:rtl w:val="0"/>
        </w:rPr>
        <w:t xml:space="preserve">. </w:t>
      </w:r>
      <w:r>
        <w:rPr>
          <w:sz w:val="20"/>
          <w:szCs w:val="20"/>
          <w:shd w:val="solid" w:color="FFFFFF" w:fill="FFFFFF"/>
          <w:rtl w:val="0"/>
        </w:rPr>
        <w:t>I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know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a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lot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of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experienced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teachers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have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the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my</w:t>
      </w:r>
      <w:r>
        <w:rPr>
          <w:sz w:val="20"/>
          <w:szCs w:val="20"/>
          <w:shd w:val="solid" w:color="FFFFFF" w:fill="FFFFFF"/>
          <w:rtl w:val="0"/>
        </w:rPr>
        <w:t>-</w:t>
      </w:r>
      <w:r>
        <w:rPr>
          <w:sz w:val="20"/>
          <w:szCs w:val="20"/>
          <w:shd w:val="solid" w:color="FFFFFF" w:fill="FFFFFF"/>
          <w:rtl w:val="0"/>
        </w:rPr>
        <w:t>way</w:t>
      </w:r>
      <w:r>
        <w:rPr>
          <w:sz w:val="20"/>
          <w:szCs w:val="20"/>
          <w:shd w:val="solid" w:color="FFFFFF" w:fill="FFFFFF"/>
          <w:rtl w:val="0"/>
        </w:rPr>
        <w:t>-</w:t>
      </w:r>
      <w:r>
        <w:rPr>
          <w:sz w:val="20"/>
          <w:szCs w:val="20"/>
          <w:shd w:val="solid" w:color="FFFFFF" w:fill="FFFFFF"/>
          <w:rtl w:val="0"/>
        </w:rPr>
        <w:t>or</w:t>
      </w:r>
      <w:r>
        <w:rPr>
          <w:sz w:val="20"/>
          <w:szCs w:val="20"/>
          <w:shd w:val="solid" w:color="FFFFFF" w:fill="FFFFFF"/>
          <w:rtl w:val="0"/>
        </w:rPr>
        <w:t>-</w:t>
      </w:r>
      <w:r>
        <w:rPr>
          <w:sz w:val="20"/>
          <w:szCs w:val="20"/>
          <w:shd w:val="solid" w:color="FFFFFF" w:fill="FFFFFF"/>
          <w:rtl w:val="0"/>
        </w:rPr>
        <w:t>the</w:t>
      </w:r>
      <w:r>
        <w:rPr>
          <w:sz w:val="20"/>
          <w:szCs w:val="20"/>
          <w:shd w:val="solid" w:color="FFFFFF" w:fill="FFFFFF"/>
          <w:rtl w:val="0"/>
        </w:rPr>
        <w:t>-</w:t>
      </w:r>
      <w:r>
        <w:rPr>
          <w:sz w:val="20"/>
          <w:szCs w:val="20"/>
          <w:shd w:val="solid" w:color="FFFFFF" w:fill="FFFFFF"/>
          <w:rtl w:val="0"/>
        </w:rPr>
        <w:t>highway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mindset</w:t>
      </w:r>
      <w:r>
        <w:rPr>
          <w:sz w:val="20"/>
          <w:szCs w:val="20"/>
          <w:shd w:val="solid" w:color="FFFFFF" w:fill="FFFFFF"/>
          <w:rtl w:val="0"/>
        </w:rPr>
        <w:t xml:space="preserve">, </w:t>
      </w:r>
      <w:r>
        <w:rPr>
          <w:sz w:val="20"/>
          <w:szCs w:val="20"/>
          <w:shd w:val="solid" w:color="FFFFFF" w:fill="FFFFFF"/>
          <w:rtl w:val="0"/>
        </w:rPr>
        <w:t>where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they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won</w:t>
      </w:r>
      <w:r>
        <w:rPr>
          <w:sz w:val="20"/>
          <w:szCs w:val="20"/>
          <w:shd w:val="solid" w:color="FFFFFF" w:fill="FFFFFF"/>
          <w:rtl w:val="0"/>
        </w:rPr>
        <w:t>'</w:t>
      </w:r>
      <w:r>
        <w:rPr>
          <w:sz w:val="20"/>
          <w:szCs w:val="20"/>
          <w:shd w:val="solid" w:color="FFFFFF" w:fill="FFFFFF"/>
          <w:rtl w:val="0"/>
        </w:rPr>
        <w:t>t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change</w:t>
      </w:r>
      <w:r>
        <w:rPr>
          <w:sz w:val="20"/>
          <w:szCs w:val="20"/>
          <w:shd w:val="solid" w:color="FFFFFF" w:fill="FFFFFF"/>
          <w:rtl w:val="0"/>
        </w:rPr>
        <w:t xml:space="preserve">, </w:t>
      </w:r>
      <w:r>
        <w:rPr>
          <w:sz w:val="20"/>
          <w:szCs w:val="20"/>
          <w:shd w:val="solid" w:color="FFFFFF" w:fill="FFFFFF"/>
          <w:rtl w:val="0"/>
        </w:rPr>
        <w:t>even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for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tried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and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true</w:t>
      </w:r>
      <w:r>
        <w:rPr>
          <w:sz w:val="20"/>
          <w:szCs w:val="20"/>
          <w:shd w:val="solid" w:color="FFFFFF" w:fill="FFFFFF"/>
          <w:rtl w:val="0"/>
        </w:rPr>
        <w:t xml:space="preserve">, </w:t>
      </w:r>
      <w:r>
        <w:rPr>
          <w:sz w:val="20"/>
          <w:szCs w:val="20"/>
          <w:shd w:val="solid" w:color="FFFFFF" w:fill="FFFFFF"/>
          <w:rtl w:val="0"/>
        </w:rPr>
        <w:t>tested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methods</w:t>
      </w:r>
      <w:r>
        <w:rPr>
          <w:sz w:val="20"/>
          <w:szCs w:val="20"/>
          <w:shd w:val="solid" w:color="FFFFFF" w:fill="FFFFFF"/>
          <w:rtl w:val="0"/>
        </w:rPr>
        <w:t>.</w:t>
      </w:r>
    </w:p>
    <w:p w:rsidR="00A77B3E">
      <w:pPr>
        <w:pageBreakBefore w:val="0"/>
        <w:numPr>
          <w:ilvl w:val="0"/>
          <w:numId w:val="0"/>
        </w:numPr>
        <w:pBdr>
          <w:top w:val="nil"/>
          <w:left w:val="nil"/>
          <w:bottom w:val="nil"/>
          <w:right w:val="nil"/>
          <w:between w:val="nil"/>
          <w:bar w:val="nil"/>
        </w:pBdr>
        <w:bidi w:val="0"/>
        <w:spacing w:lineRule="auto"/>
        <w:rPr>
          <w:sz w:val="20"/>
          <w:szCs w:val="20"/>
        </w:rPr>
      </w:pPr>
      <w:r>
        <w:rPr>
          <w:sz w:val="20"/>
          <w:szCs w:val="20"/>
          <w:rtl w:val="0"/>
        </w:rPr>
        <w:t xml:space="preserve"> </w:t>
      </w:r>
    </w:p>
    <w:p w:rsidR="00A77B3E">
      <w:pPr>
        <w:pageBreakBefore w:val="0"/>
        <w:numPr>
          <w:ilvl w:val="0"/>
          <w:numId w:val="0"/>
        </w:numPr>
        <w:pBdr>
          <w:top w:val="nil"/>
          <w:left w:val="nil"/>
          <w:bottom w:val="nil"/>
          <w:right w:val="nil"/>
          <w:between w:val="nil"/>
          <w:bar w:val="nil"/>
        </w:pBdr>
        <w:bidi w:val="0"/>
        <w:spacing w:lineRule="auto"/>
        <w:rPr>
          <w:sz w:val="20"/>
          <w:szCs w:val="20"/>
          <w:shd w:val="solid" w:color="FFF2CC" w:fill="FFF2CC"/>
        </w:rPr>
      </w:pPr>
      <w:r>
        <w:rPr>
          <w:sz w:val="20"/>
          <w:szCs w:val="20"/>
          <w:shd w:val="solid" w:color="FFF2CC" w:fill="FFF2CC"/>
          <w:rtl w:val="0"/>
        </w:rPr>
        <w:t>I</w:t>
      </w:r>
      <w:r>
        <w:rPr>
          <w:sz w:val="20"/>
          <w:szCs w:val="20"/>
          <w:shd w:val="solid" w:color="FFF2CC" w:fill="FFF2CC"/>
          <w:rtl w:val="0"/>
        </w:rPr>
        <w:t xml:space="preserve"> </w:t>
      </w:r>
      <w:r>
        <w:rPr>
          <w:sz w:val="20"/>
          <w:szCs w:val="20"/>
          <w:shd w:val="solid" w:color="FFF2CC" w:fill="FFF2CC"/>
          <w:rtl w:val="0"/>
        </w:rPr>
        <w:t>chose</w:t>
      </w:r>
      <w:r>
        <w:rPr>
          <w:sz w:val="20"/>
          <w:szCs w:val="20"/>
          <w:shd w:val="solid" w:color="FFF2CC" w:fill="FFF2CC"/>
          <w:rtl w:val="0"/>
        </w:rPr>
        <w:t xml:space="preserve"> </w:t>
      </w:r>
      <w:r>
        <w:rPr>
          <w:sz w:val="20"/>
          <w:szCs w:val="20"/>
          <w:shd w:val="solid" w:color="FFF2CC" w:fill="FFF2CC"/>
          <w:rtl w:val="0"/>
        </w:rPr>
        <w:t>this</w:t>
      </w:r>
      <w:r>
        <w:rPr>
          <w:sz w:val="20"/>
          <w:szCs w:val="20"/>
          <w:shd w:val="solid" w:color="FFF2CC" w:fill="FFF2CC"/>
          <w:rtl w:val="0"/>
        </w:rPr>
        <w:t xml:space="preserve"> </w:t>
      </w:r>
      <w:r>
        <w:rPr>
          <w:sz w:val="20"/>
          <w:szCs w:val="20"/>
          <w:shd w:val="solid" w:color="FFF2CC" w:fill="FFF2CC"/>
          <w:rtl w:val="0"/>
        </w:rPr>
        <w:t>piece</w:t>
      </w:r>
      <w:r>
        <w:rPr>
          <w:sz w:val="20"/>
          <w:szCs w:val="20"/>
          <w:shd w:val="solid" w:color="FFF2CC" w:fill="FFF2CC"/>
          <w:rtl w:val="0"/>
        </w:rPr>
        <w:t xml:space="preserve"> </w:t>
      </w:r>
      <w:r>
        <w:rPr>
          <w:sz w:val="20"/>
          <w:szCs w:val="20"/>
          <w:shd w:val="solid" w:color="FFF2CC" w:fill="FFF2CC"/>
          <w:rtl w:val="0"/>
        </w:rPr>
        <w:t>as</w:t>
      </w:r>
      <w:r>
        <w:rPr>
          <w:sz w:val="20"/>
          <w:szCs w:val="20"/>
          <w:shd w:val="solid" w:color="FFF2CC" w:fill="FFF2CC"/>
          <w:rtl w:val="0"/>
        </w:rPr>
        <w:t xml:space="preserve"> </w:t>
      </w:r>
      <w:r>
        <w:rPr>
          <w:sz w:val="20"/>
          <w:szCs w:val="20"/>
          <w:shd w:val="solid" w:color="FFF2CC" w:fill="FFF2CC"/>
          <w:rtl w:val="0"/>
        </w:rPr>
        <w:t>my</w:t>
      </w:r>
      <w:r>
        <w:rPr>
          <w:sz w:val="20"/>
          <w:szCs w:val="20"/>
          <w:shd w:val="solid" w:color="FFF2CC" w:fill="FFF2CC"/>
          <w:rtl w:val="0"/>
        </w:rPr>
        <w:t xml:space="preserve"> </w:t>
      </w:r>
      <w:r>
        <w:rPr>
          <w:sz w:val="20"/>
          <w:szCs w:val="20"/>
          <w:shd w:val="solid" w:color="FFF2CC" w:fill="FFF2CC"/>
          <w:rtl w:val="0"/>
        </w:rPr>
        <w:t>most</w:t>
      </w:r>
      <w:r>
        <w:rPr>
          <w:sz w:val="20"/>
          <w:szCs w:val="20"/>
          <w:shd w:val="solid" w:color="FFF2CC" w:fill="FFF2CC"/>
          <w:rtl w:val="0"/>
        </w:rPr>
        <w:t xml:space="preserve"> </w:t>
      </w:r>
      <w:r>
        <w:rPr>
          <w:sz w:val="20"/>
          <w:szCs w:val="20"/>
          <w:shd w:val="solid" w:color="FFF2CC" w:fill="FFF2CC"/>
          <w:rtl w:val="0"/>
        </w:rPr>
        <w:t>challenging</w:t>
      </w:r>
      <w:r>
        <w:rPr>
          <w:sz w:val="20"/>
          <w:szCs w:val="20"/>
          <w:shd w:val="solid" w:color="FFF2CC" w:fill="FFF2CC"/>
          <w:rtl w:val="0"/>
        </w:rPr>
        <w:t xml:space="preserve"> </w:t>
      </w:r>
      <w:r>
        <w:rPr>
          <w:sz w:val="20"/>
          <w:szCs w:val="20"/>
          <w:shd w:val="solid" w:color="FFF2CC" w:fill="FFF2CC"/>
          <w:rtl w:val="0"/>
        </w:rPr>
        <w:t>piece</w:t>
      </w:r>
      <w:r>
        <w:rPr>
          <w:sz w:val="20"/>
          <w:szCs w:val="20"/>
          <w:shd w:val="solid" w:color="FFF2CC" w:fill="FFF2CC"/>
          <w:rtl w:val="0"/>
        </w:rPr>
        <w:t xml:space="preserve"> </w:t>
      </w:r>
      <w:r>
        <w:rPr>
          <w:sz w:val="20"/>
          <w:szCs w:val="20"/>
          <w:shd w:val="solid" w:color="FFF2CC" w:fill="FFF2CC"/>
          <w:rtl w:val="0"/>
        </w:rPr>
        <w:t>because</w:t>
      </w:r>
      <w:r>
        <w:rPr>
          <w:sz w:val="20"/>
          <w:szCs w:val="20"/>
          <w:shd w:val="solid" w:color="FFF2CC" w:fill="FFF2CC"/>
          <w:rtl w:val="0"/>
        </w:rPr>
        <w:t xml:space="preserve"> </w:t>
      </w:r>
      <w:r>
        <w:rPr>
          <w:sz w:val="20"/>
          <w:szCs w:val="20"/>
          <w:shd w:val="solid" w:color="FFF2CC" w:fill="FFF2CC"/>
          <w:rtl w:val="0"/>
        </w:rPr>
        <w:t>I</w:t>
      </w:r>
      <w:r>
        <w:rPr>
          <w:sz w:val="20"/>
          <w:szCs w:val="20"/>
          <w:shd w:val="solid" w:color="FFF2CC" w:fill="FFF2CC"/>
          <w:rtl w:val="0"/>
        </w:rPr>
        <w:t xml:space="preserve"> </w:t>
      </w:r>
      <w:r>
        <w:rPr>
          <w:sz w:val="20"/>
          <w:szCs w:val="20"/>
          <w:shd w:val="solid" w:color="FFF2CC" w:fill="FFF2CC"/>
          <w:rtl w:val="0"/>
        </w:rPr>
        <w:t>found</w:t>
      </w:r>
      <w:r>
        <w:rPr>
          <w:sz w:val="20"/>
          <w:szCs w:val="20"/>
          <w:shd w:val="solid" w:color="FFF2CC" w:fill="FFF2CC"/>
          <w:rtl w:val="0"/>
        </w:rPr>
        <w:t xml:space="preserve"> </w:t>
      </w:r>
      <w:r>
        <w:rPr>
          <w:sz w:val="20"/>
          <w:szCs w:val="20"/>
          <w:shd w:val="solid" w:color="FFF2CC" w:fill="FFF2CC"/>
          <w:rtl w:val="0"/>
        </w:rPr>
        <w:t>the</w:t>
      </w:r>
      <w:r>
        <w:rPr>
          <w:sz w:val="20"/>
          <w:szCs w:val="20"/>
          <w:shd w:val="solid" w:color="FFF2CC" w:fill="FFF2CC"/>
          <w:rtl w:val="0"/>
        </w:rPr>
        <w:t xml:space="preserve"> </w:t>
      </w:r>
      <w:r>
        <w:rPr>
          <w:sz w:val="20"/>
          <w:szCs w:val="20"/>
          <w:shd w:val="solid" w:color="FFF2CC" w:fill="FFF2CC"/>
          <w:rtl w:val="0"/>
        </w:rPr>
        <w:t>reading</w:t>
      </w:r>
      <w:r>
        <w:rPr>
          <w:sz w:val="20"/>
          <w:szCs w:val="20"/>
          <w:shd w:val="solid" w:color="FFF2CC" w:fill="FFF2CC"/>
          <w:rtl w:val="0"/>
        </w:rPr>
        <w:t xml:space="preserve"> </w:t>
      </w:r>
      <w:r>
        <w:rPr>
          <w:sz w:val="20"/>
          <w:szCs w:val="20"/>
          <w:shd w:val="solid" w:color="FFF2CC" w:fill="FFF2CC"/>
          <w:rtl w:val="0"/>
        </w:rPr>
        <w:t>really</w:t>
      </w:r>
      <w:r>
        <w:rPr>
          <w:sz w:val="20"/>
          <w:szCs w:val="20"/>
          <w:shd w:val="solid" w:color="FFF2CC" w:fill="FFF2CC"/>
          <w:rtl w:val="0"/>
        </w:rPr>
        <w:t xml:space="preserve"> </w:t>
      </w:r>
      <w:r>
        <w:rPr>
          <w:sz w:val="20"/>
          <w:szCs w:val="20"/>
          <w:shd w:val="solid" w:color="FFF2CC" w:fill="FFF2CC"/>
          <w:rtl w:val="0"/>
        </w:rPr>
        <w:t>challenging</w:t>
      </w:r>
      <w:r>
        <w:rPr>
          <w:sz w:val="20"/>
          <w:szCs w:val="20"/>
          <w:shd w:val="solid" w:color="FFF2CC" w:fill="FFF2CC"/>
          <w:rtl w:val="0"/>
        </w:rPr>
        <w:t xml:space="preserve">. </w:t>
      </w:r>
      <w:r>
        <w:rPr>
          <w:sz w:val="20"/>
          <w:szCs w:val="20"/>
          <w:shd w:val="solid" w:color="FFF2CC" w:fill="FFF2CC"/>
          <w:rtl w:val="0"/>
        </w:rPr>
        <w:t>The</w:t>
      </w:r>
      <w:r>
        <w:rPr>
          <w:sz w:val="20"/>
          <w:szCs w:val="20"/>
          <w:shd w:val="solid" w:color="FFF2CC" w:fill="FFF2CC"/>
          <w:rtl w:val="0"/>
        </w:rPr>
        <w:t xml:space="preserve"> </w:t>
      </w:r>
      <w:r>
        <w:rPr>
          <w:sz w:val="20"/>
          <w:szCs w:val="20"/>
          <w:shd w:val="solid" w:color="FFF2CC" w:fill="FFF2CC"/>
          <w:rtl w:val="0"/>
        </w:rPr>
        <w:t>style</w:t>
      </w:r>
      <w:r>
        <w:rPr>
          <w:sz w:val="20"/>
          <w:szCs w:val="20"/>
          <w:shd w:val="solid" w:color="FFF2CC" w:fill="FFF2CC"/>
          <w:rtl w:val="0"/>
        </w:rPr>
        <w:t xml:space="preserve"> </w:t>
      </w:r>
      <w:r>
        <w:rPr>
          <w:sz w:val="20"/>
          <w:szCs w:val="20"/>
          <w:shd w:val="solid" w:color="FFF2CC" w:fill="FFF2CC"/>
          <w:rtl w:val="0"/>
        </w:rPr>
        <w:t>of</w:t>
      </w:r>
      <w:r>
        <w:rPr>
          <w:sz w:val="20"/>
          <w:szCs w:val="20"/>
          <w:shd w:val="solid" w:color="FFF2CC" w:fill="FFF2CC"/>
          <w:rtl w:val="0"/>
        </w:rPr>
        <w:t xml:space="preserve"> </w:t>
      </w:r>
      <w:r>
        <w:rPr>
          <w:sz w:val="20"/>
          <w:szCs w:val="20"/>
          <w:shd w:val="solid" w:color="FFF2CC" w:fill="FFF2CC"/>
          <w:rtl w:val="0"/>
        </w:rPr>
        <w:t>writing</w:t>
      </w:r>
      <w:r>
        <w:rPr>
          <w:sz w:val="20"/>
          <w:szCs w:val="20"/>
          <w:shd w:val="solid" w:color="FFF2CC" w:fill="FFF2CC"/>
          <w:rtl w:val="0"/>
        </w:rPr>
        <w:t xml:space="preserve"> </w:t>
      </w:r>
      <w:r>
        <w:rPr>
          <w:sz w:val="20"/>
          <w:szCs w:val="20"/>
          <w:shd w:val="solid" w:color="FFF2CC" w:fill="FFF2CC"/>
          <w:rtl w:val="0"/>
        </w:rPr>
        <w:t>was</w:t>
      </w:r>
      <w:r>
        <w:rPr>
          <w:sz w:val="20"/>
          <w:szCs w:val="20"/>
          <w:shd w:val="solid" w:color="FFF2CC" w:fill="FFF2CC"/>
          <w:rtl w:val="0"/>
        </w:rPr>
        <w:t xml:space="preserve"> </w:t>
      </w:r>
      <w:r>
        <w:rPr>
          <w:sz w:val="20"/>
          <w:szCs w:val="20"/>
          <w:shd w:val="solid" w:color="FFF2CC" w:fill="FFF2CC"/>
          <w:rtl w:val="0"/>
        </w:rPr>
        <w:t>not</w:t>
      </w:r>
      <w:r>
        <w:rPr>
          <w:sz w:val="20"/>
          <w:szCs w:val="20"/>
          <w:shd w:val="solid" w:color="FFF2CC" w:fill="FFF2CC"/>
          <w:rtl w:val="0"/>
        </w:rPr>
        <w:t xml:space="preserve"> </w:t>
      </w:r>
      <w:r>
        <w:rPr>
          <w:sz w:val="20"/>
          <w:szCs w:val="20"/>
          <w:shd w:val="solid" w:color="FFF2CC" w:fill="FFF2CC"/>
          <w:rtl w:val="0"/>
        </w:rPr>
        <w:t>very</w:t>
      </w:r>
      <w:r>
        <w:rPr>
          <w:sz w:val="20"/>
          <w:szCs w:val="20"/>
          <w:shd w:val="solid" w:color="FFF2CC" w:fill="FFF2CC"/>
          <w:rtl w:val="0"/>
        </w:rPr>
        <w:t xml:space="preserve"> </w:t>
      </w:r>
      <w:r>
        <w:rPr>
          <w:sz w:val="20"/>
          <w:szCs w:val="20"/>
          <w:shd w:val="solid" w:color="FFF2CC" w:fill="FFF2CC"/>
          <w:rtl w:val="0"/>
        </w:rPr>
        <w:t>engaging</w:t>
      </w:r>
      <w:r>
        <w:rPr>
          <w:sz w:val="20"/>
          <w:szCs w:val="20"/>
          <w:shd w:val="solid" w:color="FFF2CC" w:fill="FFF2CC"/>
          <w:rtl w:val="0"/>
        </w:rPr>
        <w:t xml:space="preserve"> </w:t>
      </w:r>
      <w:r>
        <w:rPr>
          <w:sz w:val="20"/>
          <w:szCs w:val="20"/>
          <w:shd w:val="solid" w:color="FFF2CC" w:fill="FFF2CC"/>
          <w:rtl w:val="0"/>
        </w:rPr>
        <w:t>to</w:t>
      </w:r>
      <w:r>
        <w:rPr>
          <w:sz w:val="20"/>
          <w:szCs w:val="20"/>
          <w:shd w:val="solid" w:color="FFF2CC" w:fill="FFF2CC"/>
          <w:rtl w:val="0"/>
        </w:rPr>
        <w:t xml:space="preserve"> </w:t>
      </w:r>
      <w:r>
        <w:rPr>
          <w:sz w:val="20"/>
          <w:szCs w:val="20"/>
          <w:shd w:val="solid" w:color="FFF2CC" w:fill="FFF2CC"/>
          <w:rtl w:val="0"/>
        </w:rPr>
        <w:t>me</w:t>
      </w:r>
      <w:r>
        <w:rPr>
          <w:sz w:val="20"/>
          <w:szCs w:val="20"/>
          <w:shd w:val="solid" w:color="FFF2CC" w:fill="FFF2CC"/>
          <w:rtl w:val="0"/>
        </w:rPr>
        <w:t xml:space="preserve">. </w:t>
      </w:r>
      <w:r>
        <w:rPr>
          <w:sz w:val="20"/>
          <w:szCs w:val="20"/>
          <w:shd w:val="solid" w:color="FFF2CC" w:fill="FFF2CC"/>
          <w:rtl w:val="0"/>
        </w:rPr>
        <w:t>While</w:t>
      </w:r>
      <w:r>
        <w:rPr>
          <w:sz w:val="20"/>
          <w:szCs w:val="20"/>
          <w:shd w:val="solid" w:color="FFF2CC" w:fill="FFF2CC"/>
          <w:rtl w:val="0"/>
        </w:rPr>
        <w:t xml:space="preserve"> </w:t>
      </w:r>
      <w:r>
        <w:rPr>
          <w:sz w:val="20"/>
          <w:szCs w:val="20"/>
          <w:shd w:val="solid" w:color="FFF2CC" w:fill="FFF2CC"/>
          <w:rtl w:val="0"/>
        </w:rPr>
        <w:t>the</w:t>
      </w:r>
      <w:r>
        <w:rPr>
          <w:sz w:val="20"/>
          <w:szCs w:val="20"/>
          <w:shd w:val="solid" w:color="FFF2CC" w:fill="FFF2CC"/>
          <w:rtl w:val="0"/>
        </w:rPr>
        <w:t xml:space="preserve"> </w:t>
      </w:r>
      <w:r>
        <w:rPr>
          <w:sz w:val="20"/>
          <w:szCs w:val="20"/>
          <w:shd w:val="solid" w:color="FFF2CC" w:fill="FFF2CC"/>
          <w:rtl w:val="0"/>
        </w:rPr>
        <w:t>topic</w:t>
      </w:r>
      <w:r>
        <w:rPr>
          <w:sz w:val="20"/>
          <w:szCs w:val="20"/>
          <w:shd w:val="solid" w:color="FFF2CC" w:fill="FFF2CC"/>
          <w:rtl w:val="0"/>
        </w:rPr>
        <w:t xml:space="preserve"> </w:t>
      </w:r>
      <w:r>
        <w:rPr>
          <w:sz w:val="20"/>
          <w:szCs w:val="20"/>
          <w:shd w:val="solid" w:color="FFF2CC" w:fill="FFF2CC"/>
          <w:rtl w:val="0"/>
        </w:rPr>
        <w:t>is</w:t>
      </w:r>
      <w:r>
        <w:rPr>
          <w:sz w:val="20"/>
          <w:szCs w:val="20"/>
          <w:shd w:val="solid" w:color="FFF2CC" w:fill="FFF2CC"/>
          <w:rtl w:val="0"/>
        </w:rPr>
        <w:t xml:space="preserve"> </w:t>
      </w:r>
      <w:r>
        <w:rPr>
          <w:sz w:val="20"/>
          <w:szCs w:val="20"/>
          <w:shd w:val="solid" w:color="FFF2CC" w:fill="FFF2CC"/>
          <w:rtl w:val="0"/>
        </w:rPr>
        <w:t>very</w:t>
      </w:r>
      <w:r>
        <w:rPr>
          <w:sz w:val="20"/>
          <w:szCs w:val="20"/>
          <w:shd w:val="solid" w:color="FFF2CC" w:fill="FFF2CC"/>
          <w:rtl w:val="0"/>
        </w:rPr>
        <w:t xml:space="preserve"> </w:t>
      </w:r>
      <w:r>
        <w:rPr>
          <w:sz w:val="20"/>
          <w:szCs w:val="20"/>
          <w:shd w:val="solid" w:color="FFF2CC" w:fill="FFF2CC"/>
          <w:rtl w:val="0"/>
        </w:rPr>
        <w:t>important</w:t>
      </w:r>
      <w:r>
        <w:rPr>
          <w:sz w:val="20"/>
          <w:szCs w:val="20"/>
          <w:shd w:val="solid" w:color="FFF2CC" w:fill="FFF2CC"/>
          <w:rtl w:val="0"/>
        </w:rPr>
        <w:t xml:space="preserve">, </w:t>
      </w:r>
      <w:r>
        <w:rPr>
          <w:sz w:val="20"/>
          <w:szCs w:val="20"/>
          <w:shd w:val="solid" w:color="FFF2CC" w:fill="FFF2CC"/>
          <w:rtl w:val="0"/>
        </w:rPr>
        <w:t>I</w:t>
      </w:r>
      <w:r>
        <w:rPr>
          <w:sz w:val="20"/>
          <w:szCs w:val="20"/>
          <w:shd w:val="solid" w:color="FFF2CC" w:fill="FFF2CC"/>
          <w:rtl w:val="0"/>
        </w:rPr>
        <w:t xml:space="preserve"> </w:t>
      </w:r>
      <w:r>
        <w:rPr>
          <w:sz w:val="20"/>
          <w:szCs w:val="20"/>
          <w:shd w:val="solid" w:color="FFF2CC" w:fill="FFF2CC"/>
          <w:rtl w:val="0"/>
        </w:rPr>
        <w:t>found</w:t>
      </w:r>
      <w:r>
        <w:rPr>
          <w:sz w:val="20"/>
          <w:szCs w:val="20"/>
          <w:shd w:val="solid" w:color="FFF2CC" w:fill="FFF2CC"/>
          <w:rtl w:val="0"/>
        </w:rPr>
        <w:t xml:space="preserve"> </w:t>
      </w:r>
      <w:r>
        <w:rPr>
          <w:sz w:val="20"/>
          <w:szCs w:val="20"/>
          <w:shd w:val="solid" w:color="FFF2CC" w:fill="FFF2CC"/>
          <w:rtl w:val="0"/>
        </w:rPr>
        <w:t>it</w:t>
      </w:r>
      <w:r>
        <w:rPr>
          <w:sz w:val="20"/>
          <w:szCs w:val="20"/>
          <w:shd w:val="solid" w:color="FFF2CC" w:fill="FFF2CC"/>
          <w:rtl w:val="0"/>
        </w:rPr>
        <w:t xml:space="preserve"> </w:t>
      </w:r>
      <w:r>
        <w:rPr>
          <w:sz w:val="20"/>
          <w:szCs w:val="20"/>
          <w:shd w:val="solid" w:color="FFF2CC" w:fill="FFF2CC"/>
          <w:rtl w:val="0"/>
        </w:rPr>
        <w:t>hard</w:t>
      </w:r>
      <w:r>
        <w:rPr>
          <w:sz w:val="20"/>
          <w:szCs w:val="20"/>
          <w:shd w:val="solid" w:color="FFF2CC" w:fill="FFF2CC"/>
          <w:rtl w:val="0"/>
        </w:rPr>
        <w:t xml:space="preserve"> </w:t>
      </w:r>
      <w:r>
        <w:rPr>
          <w:sz w:val="20"/>
          <w:szCs w:val="20"/>
          <w:shd w:val="solid" w:color="FFF2CC" w:fill="FFF2CC"/>
          <w:rtl w:val="0"/>
        </w:rPr>
        <w:t>to</w:t>
      </w:r>
      <w:r>
        <w:rPr>
          <w:sz w:val="20"/>
          <w:szCs w:val="20"/>
          <w:shd w:val="solid" w:color="FFF2CC" w:fill="FFF2CC"/>
          <w:rtl w:val="0"/>
        </w:rPr>
        <w:t xml:space="preserve"> </w:t>
      </w:r>
      <w:r>
        <w:rPr>
          <w:sz w:val="20"/>
          <w:szCs w:val="20"/>
          <w:shd w:val="solid" w:color="FFF2CC" w:fill="FFF2CC"/>
          <w:rtl w:val="0"/>
        </w:rPr>
        <w:t>make</w:t>
      </w:r>
      <w:r>
        <w:rPr>
          <w:sz w:val="20"/>
          <w:szCs w:val="20"/>
          <w:shd w:val="solid" w:color="FFF2CC" w:fill="FFF2CC"/>
          <w:rtl w:val="0"/>
        </w:rPr>
        <w:t xml:space="preserve"> </w:t>
      </w:r>
      <w:r>
        <w:rPr>
          <w:sz w:val="20"/>
          <w:szCs w:val="20"/>
          <w:shd w:val="solid" w:color="FFF2CC" w:fill="FFF2CC"/>
          <w:rtl w:val="0"/>
        </w:rPr>
        <w:t>connections</w:t>
      </w:r>
      <w:r>
        <w:rPr>
          <w:sz w:val="20"/>
          <w:szCs w:val="20"/>
          <w:shd w:val="solid" w:color="FFF2CC" w:fill="FFF2CC"/>
          <w:rtl w:val="0"/>
        </w:rPr>
        <w:t xml:space="preserve"> </w:t>
      </w:r>
      <w:r>
        <w:rPr>
          <w:sz w:val="20"/>
          <w:szCs w:val="20"/>
          <w:shd w:val="solid" w:color="FFF2CC" w:fill="FFF2CC"/>
          <w:rtl w:val="0"/>
        </w:rPr>
        <w:t>to</w:t>
      </w:r>
      <w:r>
        <w:rPr>
          <w:sz w:val="20"/>
          <w:szCs w:val="20"/>
          <w:shd w:val="solid" w:color="FFF2CC" w:fill="FFF2CC"/>
          <w:rtl w:val="0"/>
        </w:rPr>
        <w:t xml:space="preserve"> </w:t>
      </w:r>
      <w:r>
        <w:rPr>
          <w:sz w:val="20"/>
          <w:szCs w:val="20"/>
          <w:shd w:val="solid" w:color="FFF2CC" w:fill="FFF2CC"/>
          <w:rtl w:val="0"/>
        </w:rPr>
        <w:t>the</w:t>
      </w:r>
      <w:r>
        <w:rPr>
          <w:sz w:val="20"/>
          <w:szCs w:val="20"/>
          <w:shd w:val="solid" w:color="FFF2CC" w:fill="FFF2CC"/>
          <w:rtl w:val="0"/>
        </w:rPr>
        <w:t xml:space="preserve"> </w:t>
      </w:r>
      <w:r>
        <w:rPr>
          <w:sz w:val="20"/>
          <w:szCs w:val="20"/>
          <w:shd w:val="solid" w:color="FFF2CC" w:fill="FFF2CC"/>
          <w:rtl w:val="0"/>
        </w:rPr>
        <w:t>reading</w:t>
      </w:r>
      <w:r>
        <w:rPr>
          <w:sz w:val="20"/>
          <w:szCs w:val="20"/>
          <w:shd w:val="solid" w:color="FFF2CC" w:fill="FFF2CC"/>
          <w:rtl w:val="0"/>
        </w:rPr>
        <w:t xml:space="preserve"> </w:t>
      </w:r>
      <w:r>
        <w:rPr>
          <w:sz w:val="20"/>
          <w:szCs w:val="20"/>
          <w:shd w:val="solid" w:color="FFF2CC" w:fill="FFF2CC"/>
          <w:rtl w:val="0"/>
        </w:rPr>
        <w:t>because</w:t>
      </w:r>
      <w:r>
        <w:rPr>
          <w:sz w:val="20"/>
          <w:szCs w:val="20"/>
          <w:shd w:val="solid" w:color="FFF2CC" w:fill="FFF2CC"/>
          <w:rtl w:val="0"/>
        </w:rPr>
        <w:t xml:space="preserve"> </w:t>
      </w:r>
      <w:r>
        <w:rPr>
          <w:sz w:val="20"/>
          <w:szCs w:val="20"/>
          <w:shd w:val="solid" w:color="FFF2CC" w:fill="FFF2CC"/>
          <w:rtl w:val="0"/>
        </w:rPr>
        <w:t>I</w:t>
      </w:r>
      <w:r>
        <w:rPr>
          <w:sz w:val="20"/>
          <w:szCs w:val="20"/>
          <w:shd w:val="solid" w:color="FFF2CC" w:fill="FFF2CC"/>
          <w:rtl w:val="0"/>
        </w:rPr>
        <w:t xml:space="preserve"> </w:t>
      </w:r>
      <w:r>
        <w:rPr>
          <w:sz w:val="20"/>
          <w:szCs w:val="20"/>
          <w:shd w:val="solid" w:color="FFF2CC" w:fill="FFF2CC"/>
          <w:rtl w:val="0"/>
        </w:rPr>
        <w:t>just</w:t>
      </w:r>
      <w:r>
        <w:rPr>
          <w:sz w:val="20"/>
          <w:szCs w:val="20"/>
          <w:shd w:val="solid" w:color="FFF2CC" w:fill="FFF2CC"/>
          <w:rtl w:val="0"/>
        </w:rPr>
        <w:t xml:space="preserve"> </w:t>
      </w:r>
      <w:r>
        <w:rPr>
          <w:sz w:val="20"/>
          <w:szCs w:val="20"/>
          <w:shd w:val="solid" w:color="FFF2CC" w:fill="FFF2CC"/>
          <w:rtl w:val="0"/>
        </w:rPr>
        <w:t>felt</w:t>
      </w:r>
      <w:r>
        <w:rPr>
          <w:sz w:val="20"/>
          <w:szCs w:val="20"/>
          <w:shd w:val="solid" w:color="FFF2CC" w:fill="FFF2CC"/>
          <w:rtl w:val="0"/>
        </w:rPr>
        <w:t xml:space="preserve"> </w:t>
      </w:r>
      <w:r>
        <w:rPr>
          <w:sz w:val="20"/>
          <w:szCs w:val="20"/>
          <w:shd w:val="solid" w:color="FFF2CC" w:fill="FFF2CC"/>
          <w:rtl w:val="0"/>
        </w:rPr>
        <w:t>like</w:t>
      </w:r>
      <w:r>
        <w:rPr>
          <w:sz w:val="20"/>
          <w:szCs w:val="20"/>
          <w:shd w:val="solid" w:color="FFF2CC" w:fill="FFF2CC"/>
          <w:rtl w:val="0"/>
        </w:rPr>
        <w:t xml:space="preserve"> </w:t>
      </w:r>
      <w:r>
        <w:rPr>
          <w:sz w:val="20"/>
          <w:szCs w:val="20"/>
          <w:shd w:val="solid" w:color="FFF2CC" w:fill="FFF2CC"/>
          <w:rtl w:val="0"/>
        </w:rPr>
        <w:t>I</w:t>
      </w:r>
      <w:r>
        <w:rPr>
          <w:sz w:val="20"/>
          <w:szCs w:val="20"/>
          <w:shd w:val="solid" w:color="FFF2CC" w:fill="FFF2CC"/>
          <w:rtl w:val="0"/>
        </w:rPr>
        <w:t xml:space="preserve"> </w:t>
      </w:r>
      <w:r>
        <w:rPr>
          <w:sz w:val="20"/>
          <w:szCs w:val="20"/>
          <w:shd w:val="solid" w:color="FFF2CC" w:fill="FFF2CC"/>
          <w:rtl w:val="0"/>
        </w:rPr>
        <w:t>was</w:t>
      </w:r>
      <w:r>
        <w:rPr>
          <w:sz w:val="20"/>
          <w:szCs w:val="20"/>
          <w:shd w:val="solid" w:color="FFF2CC" w:fill="FFF2CC"/>
          <w:rtl w:val="0"/>
        </w:rPr>
        <w:t xml:space="preserve"> </w:t>
      </w:r>
      <w:r>
        <w:rPr>
          <w:sz w:val="20"/>
          <w:szCs w:val="20"/>
          <w:shd w:val="solid" w:color="FFF2CC" w:fill="FFF2CC"/>
          <w:rtl w:val="0"/>
        </w:rPr>
        <w:t>reading</w:t>
      </w:r>
      <w:r>
        <w:rPr>
          <w:sz w:val="20"/>
          <w:szCs w:val="20"/>
          <w:shd w:val="solid" w:color="FFF2CC" w:fill="FFF2CC"/>
          <w:rtl w:val="0"/>
        </w:rPr>
        <w:t xml:space="preserve"> </w:t>
      </w:r>
      <w:r>
        <w:rPr>
          <w:sz w:val="20"/>
          <w:szCs w:val="20"/>
          <w:shd w:val="solid" w:color="FFF2CC" w:fill="FFF2CC"/>
          <w:rtl w:val="0"/>
        </w:rPr>
        <w:t>the</w:t>
      </w:r>
      <w:r>
        <w:rPr>
          <w:sz w:val="20"/>
          <w:szCs w:val="20"/>
          <w:shd w:val="solid" w:color="FFF2CC" w:fill="FFF2CC"/>
          <w:rtl w:val="0"/>
        </w:rPr>
        <w:t xml:space="preserve"> </w:t>
      </w:r>
      <w:r>
        <w:rPr>
          <w:sz w:val="20"/>
          <w:szCs w:val="20"/>
          <w:shd w:val="solid" w:color="FFF2CC" w:fill="FFF2CC"/>
          <w:rtl w:val="0"/>
        </w:rPr>
        <w:t>words</w:t>
      </w:r>
      <w:r>
        <w:rPr>
          <w:sz w:val="20"/>
          <w:szCs w:val="20"/>
          <w:shd w:val="solid" w:color="FFF2CC" w:fill="FFF2CC"/>
          <w:rtl w:val="0"/>
        </w:rPr>
        <w:t xml:space="preserve"> </w:t>
      </w:r>
      <w:r>
        <w:rPr>
          <w:sz w:val="20"/>
          <w:szCs w:val="20"/>
          <w:shd w:val="solid" w:color="FFF2CC" w:fill="FFF2CC"/>
          <w:rtl w:val="0"/>
        </w:rPr>
        <w:t>with</w:t>
      </w:r>
      <w:r>
        <w:rPr>
          <w:sz w:val="20"/>
          <w:szCs w:val="20"/>
          <w:shd w:val="solid" w:color="FFF2CC" w:fill="FFF2CC"/>
          <w:rtl w:val="0"/>
        </w:rPr>
        <w:t xml:space="preserve"> </w:t>
      </w:r>
      <w:r>
        <w:rPr>
          <w:sz w:val="20"/>
          <w:szCs w:val="20"/>
          <w:shd w:val="solid" w:color="FFF2CC" w:fill="FFF2CC"/>
          <w:rtl w:val="0"/>
        </w:rPr>
        <w:t>absorbing</w:t>
      </w:r>
      <w:r>
        <w:rPr>
          <w:sz w:val="20"/>
          <w:szCs w:val="20"/>
          <w:shd w:val="solid" w:color="FFF2CC" w:fill="FFF2CC"/>
          <w:rtl w:val="0"/>
        </w:rPr>
        <w:t xml:space="preserve"> </w:t>
      </w:r>
      <w:r>
        <w:rPr>
          <w:sz w:val="20"/>
          <w:szCs w:val="20"/>
          <w:shd w:val="solid" w:color="FFF2CC" w:fill="FFF2CC"/>
          <w:rtl w:val="0"/>
        </w:rPr>
        <w:t>anything</w:t>
      </w:r>
      <w:r>
        <w:rPr>
          <w:sz w:val="20"/>
          <w:szCs w:val="20"/>
          <w:shd w:val="solid" w:color="FFF2CC" w:fill="FFF2CC"/>
          <w:rtl w:val="0"/>
        </w:rPr>
        <w:t xml:space="preserve">. </w:t>
      </w:r>
      <w:r>
        <w:rPr>
          <w:sz w:val="20"/>
          <w:szCs w:val="20"/>
          <w:shd w:val="solid" w:color="FFF2CC" w:fill="FFF2CC"/>
          <w:rtl w:val="0"/>
        </w:rPr>
        <w:t>Going</w:t>
      </w:r>
      <w:r>
        <w:rPr>
          <w:sz w:val="20"/>
          <w:szCs w:val="20"/>
          <w:shd w:val="solid" w:color="FFF2CC" w:fill="FFF2CC"/>
          <w:rtl w:val="0"/>
        </w:rPr>
        <w:t xml:space="preserve"> </w:t>
      </w:r>
      <w:r>
        <w:rPr>
          <w:sz w:val="20"/>
          <w:szCs w:val="20"/>
          <w:shd w:val="solid" w:color="FFF2CC" w:fill="FFF2CC"/>
          <w:rtl w:val="0"/>
        </w:rPr>
        <w:t>over</w:t>
      </w:r>
      <w:r>
        <w:rPr>
          <w:sz w:val="20"/>
          <w:szCs w:val="20"/>
          <w:shd w:val="solid" w:color="FFF2CC" w:fill="FFF2CC"/>
          <w:rtl w:val="0"/>
        </w:rPr>
        <w:t xml:space="preserve"> </w:t>
      </w:r>
      <w:r>
        <w:rPr>
          <w:sz w:val="20"/>
          <w:szCs w:val="20"/>
          <w:shd w:val="solid" w:color="FFF2CC" w:fill="FFF2CC"/>
          <w:rtl w:val="0"/>
        </w:rPr>
        <w:t>Kozol</w:t>
      </w:r>
      <w:r>
        <w:rPr>
          <w:sz w:val="20"/>
          <w:szCs w:val="20"/>
          <w:shd w:val="solid" w:color="FFF2CC" w:fill="FFF2CC"/>
          <w:rtl w:val="0"/>
        </w:rPr>
        <w:t xml:space="preserve"> </w:t>
      </w:r>
      <w:r>
        <w:rPr>
          <w:sz w:val="20"/>
          <w:szCs w:val="20"/>
          <w:shd w:val="solid" w:color="FFF2CC" w:fill="FFF2CC"/>
          <w:rtl w:val="0"/>
        </w:rPr>
        <w:t>the</w:t>
      </w:r>
      <w:r>
        <w:rPr>
          <w:sz w:val="20"/>
          <w:szCs w:val="20"/>
          <w:shd w:val="solid" w:color="FFF2CC" w:fill="FFF2CC"/>
          <w:rtl w:val="0"/>
        </w:rPr>
        <w:t xml:space="preserve"> </w:t>
      </w:r>
      <w:r>
        <w:rPr>
          <w:sz w:val="20"/>
          <w:szCs w:val="20"/>
          <w:shd w:val="solid" w:color="FFF2CC" w:fill="FFF2CC"/>
          <w:rtl w:val="0"/>
        </w:rPr>
        <w:t>next</w:t>
      </w:r>
      <w:r>
        <w:rPr>
          <w:sz w:val="20"/>
          <w:szCs w:val="20"/>
          <w:shd w:val="solid" w:color="FFF2CC" w:fill="FFF2CC"/>
          <w:rtl w:val="0"/>
        </w:rPr>
        <w:t xml:space="preserve"> </w:t>
      </w:r>
      <w:r>
        <w:rPr>
          <w:sz w:val="20"/>
          <w:szCs w:val="20"/>
          <w:shd w:val="solid" w:color="FFF2CC" w:fill="FFF2CC"/>
          <w:rtl w:val="0"/>
        </w:rPr>
        <w:t>day</w:t>
      </w:r>
      <w:r>
        <w:rPr>
          <w:sz w:val="20"/>
          <w:szCs w:val="20"/>
          <w:shd w:val="solid" w:color="FFF2CC" w:fill="FFF2CC"/>
          <w:rtl w:val="0"/>
        </w:rPr>
        <w:t xml:space="preserve"> </w:t>
      </w:r>
      <w:r>
        <w:rPr>
          <w:sz w:val="20"/>
          <w:szCs w:val="20"/>
          <w:shd w:val="solid" w:color="FFF2CC" w:fill="FFF2CC"/>
          <w:rtl w:val="0"/>
        </w:rPr>
        <w:t>in</w:t>
      </w:r>
      <w:r>
        <w:rPr>
          <w:sz w:val="20"/>
          <w:szCs w:val="20"/>
          <w:shd w:val="solid" w:color="FFF2CC" w:fill="FFF2CC"/>
          <w:rtl w:val="0"/>
        </w:rPr>
        <w:t xml:space="preserve"> </w:t>
      </w:r>
      <w:r>
        <w:rPr>
          <w:sz w:val="20"/>
          <w:szCs w:val="20"/>
          <w:shd w:val="solid" w:color="FFF2CC" w:fill="FFF2CC"/>
          <w:rtl w:val="0"/>
        </w:rPr>
        <w:t>class</w:t>
      </w:r>
      <w:r>
        <w:rPr>
          <w:sz w:val="20"/>
          <w:szCs w:val="20"/>
          <w:shd w:val="solid" w:color="FFF2CC" w:fill="FFF2CC"/>
          <w:rtl w:val="0"/>
        </w:rPr>
        <w:t xml:space="preserve"> </w:t>
      </w:r>
      <w:r>
        <w:rPr>
          <w:sz w:val="20"/>
          <w:szCs w:val="20"/>
          <w:shd w:val="solid" w:color="FFF2CC" w:fill="FFF2CC"/>
          <w:rtl w:val="0"/>
        </w:rPr>
        <w:t>was</w:t>
      </w:r>
      <w:r>
        <w:rPr>
          <w:sz w:val="20"/>
          <w:szCs w:val="20"/>
          <w:shd w:val="solid" w:color="FFF2CC" w:fill="FFF2CC"/>
          <w:rtl w:val="0"/>
        </w:rPr>
        <w:t xml:space="preserve"> </w:t>
      </w:r>
      <w:r>
        <w:rPr>
          <w:sz w:val="20"/>
          <w:szCs w:val="20"/>
          <w:shd w:val="solid" w:color="FFF2CC" w:fill="FFF2CC"/>
          <w:rtl w:val="0"/>
        </w:rPr>
        <w:t>very</w:t>
      </w:r>
      <w:r>
        <w:rPr>
          <w:sz w:val="20"/>
          <w:szCs w:val="20"/>
          <w:shd w:val="solid" w:color="FFF2CC" w:fill="FFF2CC"/>
          <w:rtl w:val="0"/>
        </w:rPr>
        <w:t xml:space="preserve"> </w:t>
      </w:r>
      <w:r>
        <w:rPr>
          <w:sz w:val="20"/>
          <w:szCs w:val="20"/>
          <w:shd w:val="solid" w:color="FFF2CC" w:fill="FFF2CC"/>
          <w:rtl w:val="0"/>
        </w:rPr>
        <w:t>helpful</w:t>
      </w:r>
      <w:r>
        <w:rPr>
          <w:sz w:val="20"/>
          <w:szCs w:val="20"/>
          <w:shd w:val="solid" w:color="FFF2CC" w:fill="FFF2CC"/>
          <w:rtl w:val="0"/>
        </w:rPr>
        <w:t xml:space="preserve"> </w:t>
      </w:r>
      <w:r>
        <w:rPr>
          <w:sz w:val="20"/>
          <w:szCs w:val="20"/>
          <w:shd w:val="solid" w:color="FFF2CC" w:fill="FFF2CC"/>
          <w:rtl w:val="0"/>
        </w:rPr>
        <w:t>for</w:t>
      </w:r>
      <w:r>
        <w:rPr>
          <w:sz w:val="20"/>
          <w:szCs w:val="20"/>
          <w:shd w:val="solid" w:color="FFF2CC" w:fill="FFF2CC"/>
          <w:rtl w:val="0"/>
        </w:rPr>
        <w:t xml:space="preserve"> </w:t>
      </w:r>
      <w:r>
        <w:rPr>
          <w:sz w:val="20"/>
          <w:szCs w:val="20"/>
          <w:shd w:val="solid" w:color="FFF2CC" w:fill="FFF2CC"/>
          <w:rtl w:val="0"/>
        </w:rPr>
        <w:t>me</w:t>
      </w:r>
      <w:r>
        <w:rPr>
          <w:sz w:val="20"/>
          <w:szCs w:val="20"/>
          <w:shd w:val="solid" w:color="FFF2CC" w:fill="FFF2CC"/>
          <w:rtl w:val="0"/>
        </w:rPr>
        <w:t xml:space="preserve">. </w:t>
      </w:r>
    </w:p>
    <w:p w:rsidR="00A77B3E">
      <w:pPr>
        <w:pageBreakBefore w:val="0"/>
        <w:numPr>
          <w:ilvl w:val="0"/>
          <w:numId w:val="0"/>
        </w:numPr>
        <w:pBdr>
          <w:top w:val="nil"/>
          <w:left w:val="nil"/>
          <w:bottom w:val="nil"/>
          <w:right w:val="nil"/>
          <w:between w:val="nil"/>
          <w:bar w:val="nil"/>
        </w:pBdr>
        <w:bidi w:val="0"/>
        <w:spacing w:lineRule="auto"/>
        <w:rPr>
          <w:sz w:val="20"/>
          <w:szCs w:val="20"/>
        </w:rPr>
      </w:pPr>
    </w:p>
    <w:p w:rsidR="00A77B3E">
      <w:pPr>
        <w:pageBreakBefore w:val="0"/>
        <w:numPr>
          <w:ilvl w:val="0"/>
          <w:numId w:val="0"/>
        </w:numPr>
        <w:pBdr>
          <w:top w:val="nil"/>
          <w:left w:val="nil"/>
          <w:bottom w:val="nil"/>
          <w:right w:val="nil"/>
          <w:between w:val="nil"/>
          <w:bar w:val="nil"/>
        </w:pBdr>
        <w:bidi w:val="0"/>
        <w:spacing w:lineRule="auto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  <w:rtl w:val="0"/>
        </w:rPr>
        <w:t>Something</w:t>
      </w:r>
      <w:r>
        <w:rPr>
          <w:b/>
          <w:bCs/>
          <w:sz w:val="20"/>
          <w:szCs w:val="20"/>
          <w:rtl w:val="0"/>
        </w:rPr>
        <w:t xml:space="preserve"> </w:t>
      </w:r>
      <w:r>
        <w:rPr>
          <w:b/>
          <w:bCs/>
          <w:sz w:val="20"/>
          <w:szCs w:val="20"/>
          <w:rtl w:val="0"/>
        </w:rPr>
        <w:t>I</w:t>
      </w:r>
      <w:r>
        <w:rPr>
          <w:b/>
          <w:bCs/>
          <w:sz w:val="20"/>
          <w:szCs w:val="20"/>
          <w:rtl w:val="0"/>
        </w:rPr>
        <w:t xml:space="preserve"> </w:t>
      </w:r>
      <w:r>
        <w:rPr>
          <w:b/>
          <w:bCs/>
          <w:sz w:val="20"/>
          <w:szCs w:val="20"/>
          <w:rtl w:val="0"/>
        </w:rPr>
        <w:t>would</w:t>
      </w:r>
      <w:r>
        <w:rPr>
          <w:b/>
          <w:bCs/>
          <w:sz w:val="20"/>
          <w:szCs w:val="20"/>
          <w:rtl w:val="0"/>
        </w:rPr>
        <w:t xml:space="preserve"> </w:t>
      </w:r>
      <w:r>
        <w:rPr>
          <w:b/>
          <w:bCs/>
          <w:sz w:val="20"/>
          <w:szCs w:val="20"/>
          <w:rtl w:val="0"/>
        </w:rPr>
        <w:t>like</w:t>
      </w:r>
      <w:r>
        <w:rPr>
          <w:b/>
          <w:bCs/>
          <w:sz w:val="20"/>
          <w:szCs w:val="20"/>
          <w:rtl w:val="0"/>
        </w:rPr>
        <w:t xml:space="preserve"> </w:t>
      </w:r>
      <w:r>
        <w:rPr>
          <w:b/>
          <w:bCs/>
          <w:sz w:val="20"/>
          <w:szCs w:val="20"/>
          <w:rtl w:val="0"/>
        </w:rPr>
        <w:t>Focused</w:t>
      </w:r>
      <w:r>
        <w:rPr>
          <w:b/>
          <w:bCs/>
          <w:sz w:val="20"/>
          <w:szCs w:val="20"/>
          <w:rtl w:val="0"/>
        </w:rPr>
        <w:t xml:space="preserve"> </w:t>
      </w:r>
      <w:r>
        <w:rPr>
          <w:b/>
          <w:bCs/>
          <w:sz w:val="20"/>
          <w:szCs w:val="20"/>
          <w:rtl w:val="0"/>
        </w:rPr>
        <w:t>Response</w:t>
      </w:r>
      <w:r>
        <w:rPr>
          <w:b/>
          <w:bCs/>
          <w:sz w:val="20"/>
          <w:szCs w:val="20"/>
          <w:rtl w:val="0"/>
        </w:rPr>
        <w:t>/</w:t>
      </w:r>
      <w:r>
        <w:rPr>
          <w:b/>
          <w:bCs/>
          <w:sz w:val="20"/>
          <w:szCs w:val="20"/>
          <w:rtl w:val="0"/>
        </w:rPr>
        <w:t>Feedback</w:t>
      </w:r>
      <w:r>
        <w:rPr>
          <w:b/>
          <w:bCs/>
          <w:sz w:val="20"/>
          <w:szCs w:val="20"/>
          <w:rtl w:val="0"/>
        </w:rPr>
        <w:t>:</w:t>
      </w:r>
    </w:p>
    <w:p w:rsidR="00A77B3E">
      <w:pPr>
        <w:pageBreakBefore w:val="0"/>
        <w:numPr>
          <w:ilvl w:val="0"/>
          <w:numId w:val="0"/>
        </w:numPr>
        <w:pBdr>
          <w:top w:val="nil"/>
          <w:left w:val="nil"/>
          <w:bottom w:val="nil"/>
          <w:right w:val="nil"/>
          <w:between w:val="nil"/>
          <w:bar w:val="nil"/>
        </w:pBdr>
        <w:bidi w:val="0"/>
        <w:spacing w:lineRule="auto"/>
        <w:rPr>
          <w:sz w:val="20"/>
          <w:szCs w:val="20"/>
        </w:rPr>
      </w:pPr>
      <w:r>
        <w:rPr>
          <w:sz w:val="20"/>
          <w:szCs w:val="20"/>
          <w:rtl w:val="0"/>
        </w:rPr>
        <w:t>Prep</w:t>
      </w:r>
      <w:r>
        <w:rPr>
          <w:sz w:val="20"/>
          <w:szCs w:val="20"/>
          <w:rtl w:val="0"/>
        </w:rPr>
        <w:t xml:space="preserve"> </w:t>
      </w:r>
      <w:r>
        <w:rPr>
          <w:sz w:val="20"/>
          <w:szCs w:val="20"/>
          <w:rtl w:val="0"/>
        </w:rPr>
        <w:t>for</w:t>
      </w:r>
      <w:r>
        <w:rPr>
          <w:sz w:val="20"/>
          <w:szCs w:val="20"/>
          <w:rtl w:val="0"/>
        </w:rPr>
        <w:t xml:space="preserve"> </w:t>
      </w:r>
      <w:r>
        <w:rPr>
          <w:sz w:val="20"/>
          <w:szCs w:val="20"/>
          <w:rtl w:val="0"/>
        </w:rPr>
        <w:t>Class</w:t>
      </w:r>
      <w:r>
        <w:rPr>
          <w:sz w:val="20"/>
          <w:szCs w:val="20"/>
          <w:rtl w:val="0"/>
        </w:rPr>
        <w:t xml:space="preserve"> 7 #2 </w:t>
      </w:r>
      <w:r>
        <w:rPr>
          <w:sz w:val="20"/>
          <w:szCs w:val="20"/>
          <w:rtl w:val="0"/>
        </w:rPr>
        <w:t>Image</w:t>
      </w:r>
      <w:r>
        <w:rPr>
          <w:sz w:val="20"/>
          <w:szCs w:val="20"/>
          <w:rtl w:val="0"/>
        </w:rPr>
        <w:t xml:space="preserve"> </w:t>
      </w:r>
      <w:r>
        <w:rPr>
          <w:sz w:val="20"/>
          <w:szCs w:val="20"/>
          <w:rtl w:val="0"/>
        </w:rPr>
        <w:t>Grammar</w:t>
      </w:r>
      <w:r>
        <w:rPr>
          <w:sz w:val="20"/>
          <w:szCs w:val="20"/>
          <w:rtl w:val="0"/>
        </w:rPr>
        <w:t xml:space="preserve"> </w:t>
      </w:r>
      <w:r>
        <w:rPr>
          <w:sz w:val="20"/>
          <w:szCs w:val="20"/>
          <w:rtl w:val="0"/>
        </w:rPr>
        <w:t>Reading</w:t>
      </w:r>
    </w:p>
    <w:p w:rsidR="00A77B3E">
      <w:pPr>
        <w:pageBreakBefore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num" w:pos="360"/>
        </w:tabs>
        <w:bidi w:val="0"/>
        <w:spacing w:before="0" w:after="0" w:lineRule="auto"/>
        <w:ind w:left="360"/>
        <w:rPr>
          <w:sz w:val="20"/>
          <w:szCs w:val="20"/>
          <w:shd w:val="solid" w:color="FFFFFF" w:fill="FFFFFF"/>
        </w:rPr>
      </w:pPr>
      <w:r>
        <w:rPr>
          <w:sz w:val="20"/>
          <w:szCs w:val="20"/>
          <w:shd w:val="solid" w:color="FFFFFF" w:fill="FFFFFF"/>
          <w:rtl w:val="0"/>
        </w:rPr>
        <w:t>Noden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has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a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lot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of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interesting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ideas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about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reading</w:t>
      </w:r>
      <w:r>
        <w:rPr>
          <w:sz w:val="20"/>
          <w:szCs w:val="20"/>
          <w:shd w:val="solid" w:color="FFFFFF" w:fill="FFFFFF"/>
          <w:rtl w:val="0"/>
        </w:rPr>
        <w:t>/</w:t>
      </w:r>
      <w:r>
        <w:rPr>
          <w:sz w:val="20"/>
          <w:szCs w:val="20"/>
          <w:shd w:val="solid" w:color="FFFFFF" w:fill="FFFFFF"/>
          <w:rtl w:val="0"/>
        </w:rPr>
        <w:t>writing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and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art</w:t>
      </w:r>
      <w:r>
        <w:rPr>
          <w:sz w:val="20"/>
          <w:szCs w:val="20"/>
          <w:shd w:val="solid" w:color="FFFFFF" w:fill="FFFFFF"/>
          <w:rtl w:val="0"/>
        </w:rPr>
        <w:t xml:space="preserve">. </w:t>
      </w:r>
      <w:r>
        <w:rPr>
          <w:sz w:val="20"/>
          <w:szCs w:val="20"/>
          <w:shd w:val="solid" w:color="FFFFFF" w:fill="FFFFFF"/>
          <w:rtl w:val="0"/>
        </w:rPr>
        <w:t>He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relates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writing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to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painting</w:t>
      </w:r>
      <w:r>
        <w:rPr>
          <w:sz w:val="20"/>
          <w:szCs w:val="20"/>
          <w:shd w:val="solid" w:color="FFFFFF" w:fill="FFFFFF"/>
          <w:rtl w:val="0"/>
        </w:rPr>
        <w:t xml:space="preserve">. </w:t>
      </w:r>
      <w:r>
        <w:rPr>
          <w:sz w:val="20"/>
          <w:szCs w:val="20"/>
          <w:shd w:val="solid" w:color="FFFFFF" w:fill="FFFFFF"/>
          <w:rtl w:val="0"/>
        </w:rPr>
        <w:t>The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artist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paints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a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visual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picture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with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colours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and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brushstrokes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to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create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a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vision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for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the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audience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to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look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at</w:t>
      </w:r>
      <w:r>
        <w:rPr>
          <w:sz w:val="20"/>
          <w:szCs w:val="20"/>
          <w:shd w:val="solid" w:color="FFFFFF" w:fill="FFFFFF"/>
          <w:rtl w:val="0"/>
        </w:rPr>
        <w:t xml:space="preserve">. </w:t>
      </w:r>
      <w:r>
        <w:rPr>
          <w:sz w:val="20"/>
          <w:szCs w:val="20"/>
          <w:shd w:val="solid" w:color="FFFFFF" w:fill="FFFFFF"/>
          <w:rtl w:val="0"/>
        </w:rPr>
        <w:t>He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equates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this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to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a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writer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who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uses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words</w:t>
      </w:r>
      <w:r>
        <w:rPr>
          <w:sz w:val="20"/>
          <w:szCs w:val="20"/>
          <w:shd w:val="solid" w:color="FFFFFF" w:fill="FFFFFF"/>
          <w:rtl w:val="0"/>
        </w:rPr>
        <w:t xml:space="preserve">, </w:t>
      </w:r>
      <w:r>
        <w:rPr>
          <w:sz w:val="20"/>
          <w:szCs w:val="20"/>
          <w:shd w:val="solid" w:color="FFFFFF" w:fill="FFFFFF"/>
          <w:rtl w:val="0"/>
        </w:rPr>
        <w:t>phrases</w:t>
      </w:r>
      <w:r>
        <w:rPr>
          <w:sz w:val="20"/>
          <w:szCs w:val="20"/>
          <w:shd w:val="solid" w:color="FFFFFF" w:fill="FFFFFF"/>
          <w:rtl w:val="0"/>
        </w:rPr>
        <w:t xml:space="preserve">, </w:t>
      </w:r>
      <w:r>
        <w:rPr>
          <w:sz w:val="20"/>
          <w:szCs w:val="20"/>
          <w:shd w:val="solid" w:color="FFFFFF" w:fill="FFFFFF"/>
          <w:rtl w:val="0"/>
        </w:rPr>
        <w:t>and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grammar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to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create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a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picture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in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the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reader</w:t>
      </w:r>
      <w:r>
        <w:rPr>
          <w:sz w:val="20"/>
          <w:szCs w:val="20"/>
          <w:shd w:val="solid" w:color="FFFFFF" w:fill="FFFFFF"/>
          <w:rtl w:val="0"/>
        </w:rPr>
        <w:t>'</w:t>
      </w:r>
      <w:r>
        <w:rPr>
          <w:sz w:val="20"/>
          <w:szCs w:val="20"/>
          <w:shd w:val="solid" w:color="FFFFFF" w:fill="FFFFFF"/>
          <w:rtl w:val="0"/>
        </w:rPr>
        <w:t>s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mind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with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lots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of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specific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and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interesting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details</w:t>
      </w:r>
      <w:r>
        <w:rPr>
          <w:sz w:val="20"/>
          <w:szCs w:val="20"/>
          <w:shd w:val="solid" w:color="FFFFFF" w:fill="FFFFFF"/>
          <w:rtl w:val="0"/>
        </w:rPr>
        <w:t xml:space="preserve">. </w:t>
      </w:r>
      <w:r>
        <w:rPr>
          <w:sz w:val="20"/>
          <w:szCs w:val="20"/>
          <w:shd w:val="solid" w:color="FFFFFF" w:fill="FFFFFF"/>
          <w:rtl w:val="0"/>
        </w:rPr>
        <w:t>Specifically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Noden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talks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about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the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grammar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that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a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writer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can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use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to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create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a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vivid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picture</w:t>
      </w:r>
      <w:r>
        <w:rPr>
          <w:sz w:val="20"/>
          <w:szCs w:val="20"/>
          <w:shd w:val="solid" w:color="FFFFFF" w:fill="FFFFFF"/>
          <w:rtl w:val="0"/>
        </w:rPr>
        <w:t xml:space="preserve">. </w:t>
      </w:r>
      <w:r>
        <w:rPr>
          <w:sz w:val="20"/>
          <w:szCs w:val="20"/>
          <w:shd w:val="solid" w:color="FFFFFF" w:fill="FFFFFF"/>
          <w:rtl w:val="0"/>
        </w:rPr>
        <w:t>This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grammar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includes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five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categories</w:t>
      </w:r>
      <w:r>
        <w:rPr>
          <w:sz w:val="20"/>
          <w:szCs w:val="20"/>
          <w:shd w:val="solid" w:color="FFFFFF" w:fill="FFFFFF"/>
          <w:rtl w:val="0"/>
        </w:rPr>
        <w:t xml:space="preserve">: </w:t>
      </w:r>
      <w:r>
        <w:rPr>
          <w:sz w:val="20"/>
          <w:szCs w:val="20"/>
          <w:shd w:val="solid" w:color="FFFFFF" w:fill="FFFFFF"/>
          <w:rtl w:val="0"/>
        </w:rPr>
        <w:t>the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participle</w:t>
      </w:r>
      <w:r>
        <w:rPr>
          <w:sz w:val="20"/>
          <w:szCs w:val="20"/>
          <w:shd w:val="solid" w:color="FFFFFF" w:fill="FFFFFF"/>
          <w:rtl w:val="0"/>
        </w:rPr>
        <w:t xml:space="preserve">, </w:t>
      </w:r>
      <w:r>
        <w:rPr>
          <w:sz w:val="20"/>
          <w:szCs w:val="20"/>
          <w:shd w:val="solid" w:color="FFFFFF" w:fill="FFFFFF"/>
          <w:rtl w:val="0"/>
        </w:rPr>
        <w:t>the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absolute</w:t>
      </w:r>
      <w:r>
        <w:rPr>
          <w:sz w:val="20"/>
          <w:szCs w:val="20"/>
          <w:shd w:val="solid" w:color="FFFFFF" w:fill="FFFFFF"/>
          <w:rtl w:val="0"/>
        </w:rPr>
        <w:t xml:space="preserve">, </w:t>
      </w:r>
      <w:r>
        <w:rPr>
          <w:sz w:val="20"/>
          <w:szCs w:val="20"/>
          <w:shd w:val="solid" w:color="FFFFFF" w:fill="FFFFFF"/>
          <w:rtl w:val="0"/>
        </w:rPr>
        <w:t>the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appositive</w:t>
      </w:r>
      <w:r>
        <w:rPr>
          <w:sz w:val="20"/>
          <w:szCs w:val="20"/>
          <w:shd w:val="solid" w:color="FFFFFF" w:fill="FFFFFF"/>
          <w:rtl w:val="0"/>
        </w:rPr>
        <w:t xml:space="preserve">, </w:t>
      </w:r>
      <w:r>
        <w:rPr>
          <w:sz w:val="20"/>
          <w:szCs w:val="20"/>
          <w:shd w:val="solid" w:color="FFFFFF" w:fill="FFFFFF"/>
          <w:rtl w:val="0"/>
        </w:rPr>
        <w:t>adjectives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shifted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out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of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order</w:t>
      </w:r>
      <w:r>
        <w:rPr>
          <w:sz w:val="20"/>
          <w:szCs w:val="20"/>
          <w:shd w:val="solid" w:color="FFFFFF" w:fill="FFFFFF"/>
          <w:rtl w:val="0"/>
        </w:rPr>
        <w:t xml:space="preserve">, </w:t>
      </w:r>
      <w:r>
        <w:rPr>
          <w:sz w:val="20"/>
          <w:szCs w:val="20"/>
          <w:shd w:val="solid" w:color="FFFFFF" w:fill="FFFFFF"/>
          <w:rtl w:val="0"/>
        </w:rPr>
        <w:t>and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action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verbs</w:t>
      </w:r>
      <w:r>
        <w:rPr>
          <w:sz w:val="20"/>
          <w:szCs w:val="20"/>
          <w:shd w:val="solid" w:color="FFFFFF" w:fill="FFFFFF"/>
          <w:rtl w:val="0"/>
        </w:rPr>
        <w:t xml:space="preserve">. </w:t>
      </w:r>
      <w:r>
        <w:rPr>
          <w:sz w:val="20"/>
          <w:szCs w:val="20"/>
          <w:shd w:val="solid" w:color="FFFFFF" w:fill="FFFFFF"/>
          <w:rtl w:val="0"/>
        </w:rPr>
        <w:t>Noden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also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discusses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how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to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use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specific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nouns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to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create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a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scene</w:t>
      </w:r>
      <w:r>
        <w:rPr>
          <w:sz w:val="20"/>
          <w:szCs w:val="20"/>
          <w:shd w:val="solid" w:color="FFFFFF" w:fill="FFFFFF"/>
          <w:rtl w:val="0"/>
        </w:rPr>
        <w:t xml:space="preserve">. </w:t>
      </w:r>
      <w:r>
        <w:rPr>
          <w:sz w:val="20"/>
          <w:szCs w:val="20"/>
          <w:shd w:val="solid" w:color="FFFFFF" w:fill="FFFFFF"/>
          <w:rtl w:val="0"/>
        </w:rPr>
        <w:t>Detail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isn</w:t>
      </w:r>
      <w:r>
        <w:rPr>
          <w:sz w:val="20"/>
          <w:szCs w:val="20"/>
          <w:shd w:val="solid" w:color="FFFFFF" w:fill="FFFFFF"/>
          <w:rtl w:val="0"/>
        </w:rPr>
        <w:t>'</w:t>
      </w:r>
      <w:r>
        <w:rPr>
          <w:sz w:val="20"/>
          <w:szCs w:val="20"/>
          <w:shd w:val="solid" w:color="FFFFFF" w:fill="FFFFFF"/>
          <w:rtl w:val="0"/>
        </w:rPr>
        <w:t>t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created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with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just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adjectives</w:t>
      </w:r>
      <w:r>
        <w:rPr>
          <w:sz w:val="20"/>
          <w:szCs w:val="20"/>
          <w:shd w:val="solid" w:color="FFFFFF" w:fill="FFFFFF"/>
          <w:rtl w:val="0"/>
        </w:rPr>
        <w:t>.</w:t>
      </w:r>
    </w:p>
    <w:p w:rsidR="00A77B3E">
      <w:pPr>
        <w:pageBreakBefore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num" w:pos="360"/>
        </w:tabs>
        <w:bidi w:val="0"/>
        <w:spacing w:before="0" w:after="0" w:lineRule="auto"/>
        <w:ind w:left="360"/>
        <w:rPr>
          <w:sz w:val="20"/>
          <w:szCs w:val="20"/>
          <w:shd w:val="solid" w:color="FFFFFF" w:fill="FFFFFF"/>
        </w:rPr>
      </w:pPr>
      <w:r>
        <w:rPr>
          <w:sz w:val="20"/>
          <w:szCs w:val="20"/>
          <w:shd w:val="solid" w:color="FFFFFF" w:fill="FFFFFF"/>
          <w:rtl w:val="0"/>
        </w:rPr>
        <w:t>I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think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this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has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a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lot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of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great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implications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for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teaching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middle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schoolers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about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descriptive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writing</w:t>
      </w:r>
      <w:r>
        <w:rPr>
          <w:sz w:val="20"/>
          <w:szCs w:val="20"/>
          <w:shd w:val="solid" w:color="FFFFFF" w:fill="FFFFFF"/>
          <w:rtl w:val="0"/>
        </w:rPr>
        <w:t xml:space="preserve">. </w:t>
      </w:r>
      <w:r>
        <w:rPr>
          <w:sz w:val="20"/>
          <w:szCs w:val="20"/>
          <w:shd w:val="solid" w:color="FFFFFF" w:fill="FFFFFF"/>
          <w:rtl w:val="0"/>
        </w:rPr>
        <w:t>They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need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to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understand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that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diction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and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specific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word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choice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matters</w:t>
      </w:r>
      <w:r>
        <w:rPr>
          <w:sz w:val="20"/>
          <w:szCs w:val="20"/>
          <w:shd w:val="solid" w:color="FFFFFF" w:fill="FFFFFF"/>
          <w:rtl w:val="0"/>
        </w:rPr>
        <w:t xml:space="preserve">. </w:t>
      </w:r>
      <w:r>
        <w:rPr>
          <w:sz w:val="20"/>
          <w:szCs w:val="20"/>
          <w:shd w:val="solid" w:color="FFFFFF" w:fill="FFFFFF"/>
          <w:rtl w:val="0"/>
        </w:rPr>
        <w:t>It</w:t>
      </w:r>
      <w:r>
        <w:rPr>
          <w:sz w:val="20"/>
          <w:szCs w:val="20"/>
          <w:shd w:val="solid" w:color="FFFFFF" w:fill="FFFFFF"/>
          <w:rtl w:val="0"/>
        </w:rPr>
        <w:t>'</w:t>
      </w:r>
      <w:r>
        <w:rPr>
          <w:sz w:val="20"/>
          <w:szCs w:val="20"/>
          <w:shd w:val="solid" w:color="FFFFFF" w:fill="FFFFFF"/>
          <w:rtl w:val="0"/>
        </w:rPr>
        <w:t>s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much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more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interesting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to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read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and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write</w:t>
      </w:r>
      <w:r>
        <w:rPr>
          <w:sz w:val="20"/>
          <w:szCs w:val="20"/>
          <w:shd w:val="solid" w:color="FFFFFF" w:fill="FFFFFF"/>
          <w:rtl w:val="0"/>
        </w:rPr>
        <w:t>, "</w:t>
      </w:r>
      <w:r>
        <w:rPr>
          <w:sz w:val="20"/>
          <w:szCs w:val="20"/>
          <w:shd w:val="solid" w:color="FFFFFF" w:fill="FFFFFF"/>
          <w:rtl w:val="0"/>
        </w:rPr>
        <w:t>Billy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lumbered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over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the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coiled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vines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to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scour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for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the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sagging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kickball</w:t>
      </w:r>
      <w:r>
        <w:rPr>
          <w:sz w:val="20"/>
          <w:szCs w:val="20"/>
          <w:shd w:val="solid" w:color="FFFFFF" w:fill="FFFFFF"/>
          <w:rtl w:val="0"/>
        </w:rPr>
        <w:t xml:space="preserve">" </w:t>
      </w:r>
      <w:r>
        <w:rPr>
          <w:sz w:val="20"/>
          <w:szCs w:val="20"/>
          <w:shd w:val="solid" w:color="FFFFFF" w:fill="FFFFFF"/>
          <w:rtl w:val="0"/>
        </w:rPr>
        <w:t>rather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than</w:t>
      </w:r>
      <w:r>
        <w:rPr>
          <w:sz w:val="20"/>
          <w:szCs w:val="20"/>
          <w:shd w:val="solid" w:color="FFFFFF" w:fill="FFFFFF"/>
          <w:rtl w:val="0"/>
        </w:rPr>
        <w:t>, "</w:t>
      </w:r>
      <w:r>
        <w:rPr>
          <w:sz w:val="20"/>
          <w:szCs w:val="20"/>
          <w:shd w:val="solid" w:color="FFFFFF" w:fill="FFFFFF"/>
          <w:rtl w:val="0"/>
        </w:rPr>
        <w:t>He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got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the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ball</w:t>
      </w:r>
      <w:r>
        <w:rPr>
          <w:sz w:val="20"/>
          <w:szCs w:val="20"/>
          <w:shd w:val="solid" w:color="FFFFFF" w:fill="FFFFFF"/>
          <w:rtl w:val="0"/>
        </w:rPr>
        <w:t xml:space="preserve">." </w:t>
      </w:r>
      <w:r>
        <w:rPr>
          <w:sz w:val="20"/>
          <w:szCs w:val="20"/>
          <w:shd w:val="solid" w:color="FFFFFF" w:fill="FFFFFF"/>
          <w:rtl w:val="0"/>
        </w:rPr>
        <w:t>The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second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clearly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paints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a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picture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for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the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reader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of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what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happens</w:t>
      </w:r>
      <w:r>
        <w:rPr>
          <w:sz w:val="20"/>
          <w:szCs w:val="20"/>
          <w:shd w:val="solid" w:color="FFFFFF" w:fill="FFFFFF"/>
          <w:rtl w:val="0"/>
        </w:rPr>
        <w:t xml:space="preserve">. </w:t>
      </w:r>
      <w:r>
        <w:rPr>
          <w:sz w:val="20"/>
          <w:szCs w:val="20"/>
          <w:shd w:val="solid" w:color="FFFFFF" w:fill="FFFFFF"/>
          <w:rtl w:val="0"/>
        </w:rPr>
        <w:t>I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think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a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cool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activity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to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do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with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this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would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be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to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read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two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passages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like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this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and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have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the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students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draw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what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you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read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to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them</w:t>
      </w:r>
      <w:r>
        <w:rPr>
          <w:sz w:val="20"/>
          <w:szCs w:val="20"/>
          <w:shd w:val="solid" w:color="FFFFFF" w:fill="FFFFFF"/>
          <w:rtl w:val="0"/>
        </w:rPr>
        <w:t xml:space="preserve">. </w:t>
      </w:r>
      <w:r>
        <w:rPr>
          <w:sz w:val="20"/>
          <w:szCs w:val="20"/>
          <w:shd w:val="solid" w:color="FFFFFF" w:fill="FFFFFF"/>
          <w:rtl w:val="0"/>
        </w:rPr>
        <w:t>First</w:t>
      </w:r>
      <w:r>
        <w:rPr>
          <w:sz w:val="20"/>
          <w:szCs w:val="20"/>
          <w:shd w:val="solid" w:color="FFFFFF" w:fill="FFFFFF"/>
          <w:rtl w:val="0"/>
        </w:rPr>
        <w:t xml:space="preserve">, </w:t>
      </w:r>
      <w:r>
        <w:rPr>
          <w:sz w:val="20"/>
          <w:szCs w:val="20"/>
          <w:shd w:val="solid" w:color="FFFFFF" w:fill="FFFFFF"/>
          <w:rtl w:val="0"/>
        </w:rPr>
        <w:t>read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the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more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general</w:t>
      </w:r>
      <w:r>
        <w:rPr>
          <w:sz w:val="20"/>
          <w:szCs w:val="20"/>
          <w:shd w:val="solid" w:color="FFFFFF" w:fill="FFFFFF"/>
          <w:rtl w:val="0"/>
        </w:rPr>
        <w:t xml:space="preserve">, </w:t>
      </w:r>
      <w:r>
        <w:rPr>
          <w:sz w:val="20"/>
          <w:szCs w:val="20"/>
          <w:shd w:val="solid" w:color="FFFFFF" w:fill="FFFFFF"/>
          <w:rtl w:val="0"/>
        </w:rPr>
        <w:t>non</w:t>
      </w:r>
      <w:r>
        <w:rPr>
          <w:sz w:val="20"/>
          <w:szCs w:val="20"/>
          <w:shd w:val="solid" w:color="FFFFFF" w:fill="FFFFFF"/>
          <w:rtl w:val="0"/>
        </w:rPr>
        <w:t>-</w:t>
      </w:r>
      <w:r>
        <w:rPr>
          <w:sz w:val="20"/>
          <w:szCs w:val="20"/>
          <w:shd w:val="solid" w:color="FFFFFF" w:fill="FFFFFF"/>
          <w:rtl w:val="0"/>
        </w:rPr>
        <w:t>descriptive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sentence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or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lines</w:t>
      </w:r>
      <w:r>
        <w:rPr>
          <w:sz w:val="20"/>
          <w:szCs w:val="20"/>
          <w:shd w:val="solid" w:color="FFFFFF" w:fill="FFFFFF"/>
          <w:rtl w:val="0"/>
        </w:rPr>
        <w:t xml:space="preserve">. </w:t>
      </w:r>
      <w:r>
        <w:rPr>
          <w:sz w:val="20"/>
          <w:szCs w:val="20"/>
          <w:shd w:val="solid" w:color="FFFFFF" w:fill="FFFFFF"/>
          <w:rtl w:val="0"/>
        </w:rPr>
        <w:t>Have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the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students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draw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a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picture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that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illustrates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what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they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read</w:t>
      </w:r>
      <w:r>
        <w:rPr>
          <w:sz w:val="20"/>
          <w:szCs w:val="20"/>
          <w:shd w:val="solid" w:color="FFFFFF" w:fill="FFFFFF"/>
          <w:rtl w:val="0"/>
        </w:rPr>
        <w:t xml:space="preserve">. </w:t>
      </w:r>
      <w:r>
        <w:rPr>
          <w:sz w:val="20"/>
          <w:szCs w:val="20"/>
          <w:shd w:val="solid" w:color="FFFFFF" w:fill="FFFFFF"/>
          <w:rtl w:val="0"/>
        </w:rPr>
        <w:t>Have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the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students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compare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and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see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how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each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student</w:t>
      </w:r>
      <w:r>
        <w:rPr>
          <w:sz w:val="20"/>
          <w:szCs w:val="20"/>
          <w:shd w:val="solid" w:color="FFFFFF" w:fill="FFFFFF"/>
          <w:rtl w:val="0"/>
        </w:rPr>
        <w:t>'</w:t>
      </w:r>
      <w:r>
        <w:rPr>
          <w:sz w:val="20"/>
          <w:szCs w:val="20"/>
          <w:shd w:val="solid" w:color="FFFFFF" w:fill="FFFFFF"/>
          <w:rtl w:val="0"/>
        </w:rPr>
        <w:t>s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picture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differs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because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everyone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envisioned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something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different</w:t>
      </w:r>
      <w:r>
        <w:rPr>
          <w:sz w:val="20"/>
          <w:szCs w:val="20"/>
          <w:shd w:val="solid" w:color="FFFFFF" w:fill="FFFFFF"/>
          <w:rtl w:val="0"/>
        </w:rPr>
        <w:t xml:space="preserve">. </w:t>
      </w:r>
      <w:r>
        <w:rPr>
          <w:sz w:val="20"/>
          <w:szCs w:val="20"/>
          <w:shd w:val="solid" w:color="FFFFFF" w:fill="FFFFFF"/>
          <w:rtl w:val="0"/>
        </w:rPr>
        <w:t>Then</w:t>
      </w:r>
      <w:r>
        <w:rPr>
          <w:sz w:val="20"/>
          <w:szCs w:val="20"/>
          <w:shd w:val="solid" w:color="FFFFFF" w:fill="FFFFFF"/>
          <w:rtl w:val="0"/>
        </w:rPr>
        <w:t xml:space="preserve">, </w:t>
      </w:r>
      <w:r>
        <w:rPr>
          <w:sz w:val="20"/>
          <w:szCs w:val="20"/>
          <w:shd w:val="solid" w:color="FFFFFF" w:fill="FFFFFF"/>
          <w:rtl w:val="0"/>
        </w:rPr>
        <w:t>read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a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more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detailed</w:t>
      </w:r>
      <w:r>
        <w:rPr>
          <w:sz w:val="20"/>
          <w:szCs w:val="20"/>
          <w:shd w:val="solid" w:color="FFFFFF" w:fill="FFFFFF"/>
          <w:rtl w:val="0"/>
        </w:rPr>
        <w:t xml:space="preserve">, </w:t>
      </w:r>
      <w:r>
        <w:rPr>
          <w:sz w:val="20"/>
          <w:szCs w:val="20"/>
          <w:shd w:val="solid" w:color="FFFFFF" w:fill="FFFFFF"/>
          <w:rtl w:val="0"/>
        </w:rPr>
        <w:t>visually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descriptive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selection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and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have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students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draw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and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compare</w:t>
      </w:r>
      <w:r>
        <w:rPr>
          <w:sz w:val="20"/>
          <w:szCs w:val="20"/>
          <w:shd w:val="solid" w:color="FFFFFF" w:fill="FFFFFF"/>
          <w:rtl w:val="0"/>
        </w:rPr>
        <w:t xml:space="preserve">. </w:t>
      </w:r>
      <w:r>
        <w:rPr>
          <w:sz w:val="20"/>
          <w:szCs w:val="20"/>
          <w:shd w:val="solid" w:color="FFFFFF" w:fill="FFFFFF"/>
          <w:rtl w:val="0"/>
        </w:rPr>
        <w:t>They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will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see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that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the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pictures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are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more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alike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because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the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writer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there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specifically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created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a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picture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in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the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reader</w:t>
      </w:r>
      <w:r>
        <w:rPr>
          <w:sz w:val="20"/>
          <w:szCs w:val="20"/>
          <w:shd w:val="solid" w:color="FFFFFF" w:fill="FFFFFF"/>
          <w:rtl w:val="0"/>
        </w:rPr>
        <w:t>'</w:t>
      </w:r>
      <w:r>
        <w:rPr>
          <w:sz w:val="20"/>
          <w:szCs w:val="20"/>
          <w:shd w:val="solid" w:color="FFFFFF" w:fill="FFFFFF"/>
          <w:rtl w:val="0"/>
        </w:rPr>
        <w:t>s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mind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to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explain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what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he</w:t>
      </w:r>
      <w:r>
        <w:rPr>
          <w:sz w:val="20"/>
          <w:szCs w:val="20"/>
          <w:shd w:val="solid" w:color="FFFFFF" w:fill="FFFFFF"/>
          <w:rtl w:val="0"/>
        </w:rPr>
        <w:t>/</w:t>
      </w:r>
      <w:r>
        <w:rPr>
          <w:sz w:val="20"/>
          <w:szCs w:val="20"/>
          <w:shd w:val="solid" w:color="FFFFFF" w:fill="FFFFFF"/>
          <w:rtl w:val="0"/>
        </w:rPr>
        <w:t>she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wanted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the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audience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to</w:t>
      </w:r>
      <w:r>
        <w:rPr>
          <w:sz w:val="20"/>
          <w:szCs w:val="20"/>
          <w:shd w:val="solid" w:color="FFFFFF" w:fill="FFFFFF"/>
          <w:rtl w:val="0"/>
        </w:rPr>
        <w:t xml:space="preserve"> </w:t>
      </w:r>
      <w:r>
        <w:rPr>
          <w:sz w:val="20"/>
          <w:szCs w:val="20"/>
          <w:shd w:val="solid" w:color="FFFFFF" w:fill="FFFFFF"/>
          <w:rtl w:val="0"/>
        </w:rPr>
        <w:t>see</w:t>
      </w:r>
      <w:r>
        <w:rPr>
          <w:sz w:val="20"/>
          <w:szCs w:val="20"/>
          <w:shd w:val="solid" w:color="FFFFFF" w:fill="FFFFFF"/>
          <w:rtl w:val="0"/>
        </w:rPr>
        <w:t>.</w:t>
      </w:r>
    </w:p>
    <w:p w:rsidR="00A77B3E">
      <w:pPr>
        <w:pageBreakBefore w:val="0"/>
        <w:numPr>
          <w:ilvl w:val="0"/>
          <w:numId w:val="0"/>
        </w:numPr>
        <w:pBdr>
          <w:top w:val="nil"/>
          <w:left w:val="nil"/>
          <w:bottom w:val="nil"/>
          <w:right w:val="nil"/>
          <w:between w:val="nil"/>
          <w:bar w:val="nil"/>
        </w:pBdr>
        <w:bidi w:val="0"/>
        <w:spacing w:lineRule="auto"/>
        <w:rPr>
          <w:sz w:val="20"/>
          <w:szCs w:val="20"/>
        </w:rPr>
      </w:pPr>
    </w:p>
    <w:p w:rsidR="00A77B3E">
      <w:pPr>
        <w:pageBreakBefore w:val="0"/>
        <w:numPr>
          <w:ilvl w:val="0"/>
          <w:numId w:val="0"/>
        </w:numPr>
        <w:pBdr>
          <w:top w:val="nil"/>
          <w:left w:val="nil"/>
          <w:bottom w:val="nil"/>
          <w:right w:val="nil"/>
          <w:between w:val="nil"/>
          <w:bar w:val="nil"/>
        </w:pBdr>
        <w:bidi w:val="0"/>
        <w:spacing w:lineRule="auto"/>
        <w:rPr>
          <w:sz w:val="20"/>
          <w:szCs w:val="20"/>
          <w:shd w:val="solid" w:color="FFF2CC" w:fill="FFF2CC"/>
        </w:rPr>
      </w:pPr>
      <w:r>
        <w:rPr>
          <w:sz w:val="20"/>
          <w:szCs w:val="20"/>
          <w:shd w:val="solid" w:color="FFF2CC" w:fill="FFF2CC"/>
          <w:rtl w:val="0"/>
        </w:rPr>
        <w:t>I</w:t>
      </w:r>
      <w:r>
        <w:rPr>
          <w:sz w:val="20"/>
          <w:szCs w:val="20"/>
          <w:shd w:val="solid" w:color="FFF2CC" w:fill="FFF2CC"/>
          <w:rtl w:val="0"/>
        </w:rPr>
        <w:t xml:space="preserve"> </w:t>
      </w:r>
      <w:r>
        <w:rPr>
          <w:sz w:val="20"/>
          <w:szCs w:val="20"/>
          <w:shd w:val="solid" w:color="FFF2CC" w:fill="FFF2CC"/>
          <w:rtl w:val="0"/>
        </w:rPr>
        <w:t>chose</w:t>
      </w:r>
      <w:r>
        <w:rPr>
          <w:sz w:val="20"/>
          <w:szCs w:val="20"/>
          <w:shd w:val="solid" w:color="FFF2CC" w:fill="FFF2CC"/>
          <w:rtl w:val="0"/>
        </w:rPr>
        <w:t xml:space="preserve"> </w:t>
      </w:r>
      <w:r>
        <w:rPr>
          <w:sz w:val="20"/>
          <w:szCs w:val="20"/>
          <w:shd w:val="solid" w:color="FFF2CC" w:fill="FFF2CC"/>
          <w:rtl w:val="0"/>
        </w:rPr>
        <w:t>this</w:t>
      </w:r>
      <w:r>
        <w:rPr>
          <w:sz w:val="20"/>
          <w:szCs w:val="20"/>
          <w:shd w:val="solid" w:color="FFF2CC" w:fill="FFF2CC"/>
          <w:rtl w:val="0"/>
        </w:rPr>
        <w:t xml:space="preserve"> </w:t>
      </w:r>
      <w:r>
        <w:rPr>
          <w:sz w:val="20"/>
          <w:szCs w:val="20"/>
          <w:shd w:val="solid" w:color="FFF2CC" w:fill="FFF2CC"/>
          <w:rtl w:val="0"/>
        </w:rPr>
        <w:t>piece</w:t>
      </w:r>
      <w:r>
        <w:rPr>
          <w:sz w:val="20"/>
          <w:szCs w:val="20"/>
          <w:shd w:val="solid" w:color="FFF2CC" w:fill="FFF2CC"/>
          <w:rtl w:val="0"/>
        </w:rPr>
        <w:t xml:space="preserve"> </w:t>
      </w:r>
      <w:r>
        <w:rPr>
          <w:sz w:val="20"/>
          <w:szCs w:val="20"/>
          <w:shd w:val="solid" w:color="FFF2CC" w:fill="FFF2CC"/>
          <w:rtl w:val="0"/>
        </w:rPr>
        <w:t>to</w:t>
      </w:r>
      <w:r>
        <w:rPr>
          <w:sz w:val="20"/>
          <w:szCs w:val="20"/>
          <w:shd w:val="solid" w:color="FFF2CC" w:fill="FFF2CC"/>
          <w:rtl w:val="0"/>
        </w:rPr>
        <w:t xml:space="preserve"> </w:t>
      </w:r>
      <w:r>
        <w:rPr>
          <w:sz w:val="20"/>
          <w:szCs w:val="20"/>
          <w:shd w:val="solid" w:color="FFF2CC" w:fill="FFF2CC"/>
          <w:rtl w:val="0"/>
        </w:rPr>
        <w:t>get</w:t>
      </w:r>
      <w:r>
        <w:rPr>
          <w:sz w:val="20"/>
          <w:szCs w:val="20"/>
          <w:shd w:val="solid" w:color="FFF2CC" w:fill="FFF2CC"/>
          <w:rtl w:val="0"/>
        </w:rPr>
        <w:t xml:space="preserve"> </w:t>
      </w:r>
      <w:r>
        <w:rPr>
          <w:sz w:val="20"/>
          <w:szCs w:val="20"/>
          <w:shd w:val="solid" w:color="FFF2CC" w:fill="FFF2CC"/>
          <w:rtl w:val="0"/>
        </w:rPr>
        <w:t>more</w:t>
      </w:r>
      <w:r>
        <w:rPr>
          <w:sz w:val="20"/>
          <w:szCs w:val="20"/>
          <w:shd w:val="solid" w:color="FFF2CC" w:fill="FFF2CC"/>
          <w:rtl w:val="0"/>
        </w:rPr>
        <w:t xml:space="preserve"> </w:t>
      </w:r>
      <w:r>
        <w:rPr>
          <w:sz w:val="20"/>
          <w:szCs w:val="20"/>
          <w:shd w:val="solid" w:color="FFF2CC" w:fill="FFF2CC"/>
          <w:rtl w:val="0"/>
        </w:rPr>
        <w:t>feedback</w:t>
      </w:r>
      <w:r>
        <w:rPr>
          <w:sz w:val="20"/>
          <w:szCs w:val="20"/>
          <w:shd w:val="solid" w:color="FFF2CC" w:fill="FFF2CC"/>
          <w:rtl w:val="0"/>
        </w:rPr>
        <w:t xml:space="preserve"> </w:t>
      </w:r>
      <w:r>
        <w:rPr>
          <w:sz w:val="20"/>
          <w:szCs w:val="20"/>
          <w:shd w:val="solid" w:color="FFF2CC" w:fill="FFF2CC"/>
          <w:rtl w:val="0"/>
        </w:rPr>
        <w:t>on</w:t>
      </w:r>
      <w:r>
        <w:rPr>
          <w:sz w:val="20"/>
          <w:szCs w:val="20"/>
          <w:shd w:val="solid" w:color="FFF2CC" w:fill="FFF2CC"/>
          <w:rtl w:val="0"/>
        </w:rPr>
        <w:t xml:space="preserve">, </w:t>
      </w:r>
      <w:r>
        <w:rPr>
          <w:sz w:val="20"/>
          <w:szCs w:val="20"/>
          <w:shd w:val="solid" w:color="FFF2CC" w:fill="FFF2CC"/>
          <w:rtl w:val="0"/>
        </w:rPr>
        <w:t>because</w:t>
      </w:r>
      <w:r>
        <w:rPr>
          <w:sz w:val="20"/>
          <w:szCs w:val="20"/>
          <w:shd w:val="solid" w:color="FFF2CC" w:fill="FFF2CC"/>
          <w:rtl w:val="0"/>
        </w:rPr>
        <w:t xml:space="preserve"> </w:t>
      </w:r>
      <w:r>
        <w:rPr>
          <w:sz w:val="20"/>
          <w:szCs w:val="20"/>
          <w:shd w:val="solid" w:color="FFF2CC" w:fill="FFF2CC"/>
          <w:rtl w:val="0"/>
        </w:rPr>
        <w:t>I</w:t>
      </w:r>
      <w:r>
        <w:rPr>
          <w:sz w:val="20"/>
          <w:szCs w:val="20"/>
          <w:shd w:val="solid" w:color="FFF2CC" w:fill="FFF2CC"/>
          <w:rtl w:val="0"/>
        </w:rPr>
        <w:t xml:space="preserve"> </w:t>
      </w:r>
      <w:r>
        <w:rPr>
          <w:sz w:val="20"/>
          <w:szCs w:val="20"/>
          <w:shd w:val="solid" w:color="FFF2CC" w:fill="FFF2CC"/>
          <w:rtl w:val="0"/>
        </w:rPr>
        <w:t>want</w:t>
      </w:r>
      <w:r>
        <w:rPr>
          <w:sz w:val="20"/>
          <w:szCs w:val="20"/>
          <w:shd w:val="solid" w:color="FFF2CC" w:fill="FFF2CC"/>
          <w:rtl w:val="0"/>
        </w:rPr>
        <w:t xml:space="preserve"> </w:t>
      </w:r>
      <w:r>
        <w:rPr>
          <w:sz w:val="20"/>
          <w:szCs w:val="20"/>
          <w:shd w:val="solid" w:color="FFF2CC" w:fill="FFF2CC"/>
          <w:rtl w:val="0"/>
        </w:rPr>
        <w:t>to</w:t>
      </w:r>
      <w:r>
        <w:rPr>
          <w:sz w:val="20"/>
          <w:szCs w:val="20"/>
          <w:shd w:val="solid" w:color="FFF2CC" w:fill="FFF2CC"/>
          <w:rtl w:val="0"/>
        </w:rPr>
        <w:t xml:space="preserve"> </w:t>
      </w:r>
      <w:r>
        <w:rPr>
          <w:sz w:val="20"/>
          <w:szCs w:val="20"/>
          <w:shd w:val="solid" w:color="FFF2CC" w:fill="FFF2CC"/>
          <w:rtl w:val="0"/>
        </w:rPr>
        <w:t>make</w:t>
      </w:r>
      <w:r>
        <w:rPr>
          <w:sz w:val="20"/>
          <w:szCs w:val="20"/>
          <w:shd w:val="solid" w:color="FFF2CC" w:fill="FFF2CC"/>
          <w:rtl w:val="0"/>
        </w:rPr>
        <w:t xml:space="preserve"> </w:t>
      </w:r>
      <w:r>
        <w:rPr>
          <w:sz w:val="20"/>
          <w:szCs w:val="20"/>
          <w:shd w:val="solid" w:color="FFF2CC" w:fill="FFF2CC"/>
          <w:rtl w:val="0"/>
        </w:rPr>
        <w:t>sure</w:t>
      </w:r>
      <w:r>
        <w:rPr>
          <w:sz w:val="20"/>
          <w:szCs w:val="20"/>
          <w:shd w:val="solid" w:color="FFF2CC" w:fill="FFF2CC"/>
          <w:rtl w:val="0"/>
        </w:rPr>
        <w:t xml:space="preserve"> </w:t>
      </w:r>
      <w:r>
        <w:rPr>
          <w:sz w:val="20"/>
          <w:szCs w:val="20"/>
          <w:shd w:val="solid" w:color="FFF2CC" w:fill="FFF2CC"/>
          <w:rtl w:val="0"/>
        </w:rPr>
        <w:t>that</w:t>
      </w:r>
      <w:r>
        <w:rPr>
          <w:sz w:val="20"/>
          <w:szCs w:val="20"/>
          <w:shd w:val="solid" w:color="FFF2CC" w:fill="FFF2CC"/>
          <w:rtl w:val="0"/>
        </w:rPr>
        <w:t xml:space="preserve"> </w:t>
      </w:r>
      <w:r>
        <w:rPr>
          <w:sz w:val="20"/>
          <w:szCs w:val="20"/>
          <w:shd w:val="solid" w:color="FFF2CC" w:fill="FFF2CC"/>
          <w:rtl w:val="0"/>
        </w:rPr>
        <w:t>my</w:t>
      </w:r>
      <w:r>
        <w:rPr>
          <w:sz w:val="20"/>
          <w:szCs w:val="20"/>
          <w:shd w:val="solid" w:color="FFF2CC" w:fill="FFF2CC"/>
          <w:rtl w:val="0"/>
        </w:rPr>
        <w:t xml:space="preserve"> </w:t>
      </w:r>
      <w:r>
        <w:rPr>
          <w:sz w:val="20"/>
          <w:szCs w:val="20"/>
          <w:shd w:val="solid" w:color="FFF2CC" w:fill="FFF2CC"/>
          <w:rtl w:val="0"/>
        </w:rPr>
        <w:t>response</w:t>
      </w:r>
      <w:r>
        <w:rPr>
          <w:sz w:val="20"/>
          <w:szCs w:val="20"/>
          <w:shd w:val="solid" w:color="FFF2CC" w:fill="FFF2CC"/>
          <w:rtl w:val="0"/>
        </w:rPr>
        <w:t xml:space="preserve"> </w:t>
      </w:r>
      <w:r>
        <w:rPr>
          <w:sz w:val="20"/>
          <w:szCs w:val="20"/>
          <w:shd w:val="solid" w:color="FFF2CC" w:fill="FFF2CC"/>
          <w:rtl w:val="0"/>
        </w:rPr>
        <w:t>to</w:t>
      </w:r>
      <w:r>
        <w:rPr>
          <w:sz w:val="20"/>
          <w:szCs w:val="20"/>
          <w:shd w:val="solid" w:color="FFF2CC" w:fill="FFF2CC"/>
          <w:rtl w:val="0"/>
        </w:rPr>
        <w:t xml:space="preserve"> </w:t>
      </w:r>
      <w:r>
        <w:rPr>
          <w:sz w:val="20"/>
          <w:szCs w:val="20"/>
          <w:shd w:val="solid" w:color="FFF2CC" w:fill="FFF2CC"/>
          <w:rtl w:val="0"/>
        </w:rPr>
        <w:t>the</w:t>
      </w:r>
      <w:r>
        <w:rPr>
          <w:sz w:val="20"/>
          <w:szCs w:val="20"/>
          <w:shd w:val="solid" w:color="FFF2CC" w:fill="FFF2CC"/>
          <w:rtl w:val="0"/>
        </w:rPr>
        <w:t xml:space="preserve"> </w:t>
      </w:r>
      <w:r>
        <w:rPr>
          <w:sz w:val="20"/>
          <w:szCs w:val="20"/>
          <w:shd w:val="solid" w:color="FFF2CC" w:fill="FFF2CC"/>
          <w:rtl w:val="0"/>
        </w:rPr>
        <w:t>reading</w:t>
      </w:r>
      <w:r>
        <w:rPr>
          <w:sz w:val="20"/>
          <w:szCs w:val="20"/>
          <w:shd w:val="solid" w:color="FFF2CC" w:fill="FFF2CC"/>
          <w:rtl w:val="0"/>
        </w:rPr>
        <w:t xml:space="preserve"> </w:t>
      </w:r>
      <w:r>
        <w:rPr>
          <w:sz w:val="20"/>
          <w:szCs w:val="20"/>
          <w:shd w:val="solid" w:color="FFF2CC" w:fill="FFF2CC"/>
          <w:rtl w:val="0"/>
        </w:rPr>
        <w:t>my</w:t>
      </w:r>
      <w:r>
        <w:rPr>
          <w:sz w:val="20"/>
          <w:szCs w:val="20"/>
          <w:shd w:val="solid" w:color="FFF2CC" w:fill="FFF2CC"/>
          <w:rtl w:val="0"/>
        </w:rPr>
        <w:t xml:space="preserve"> </w:t>
      </w:r>
      <w:r>
        <w:rPr>
          <w:sz w:val="20"/>
          <w:szCs w:val="20"/>
          <w:shd w:val="solid" w:color="FFF2CC" w:fill="FFF2CC"/>
          <w:rtl w:val="0"/>
        </w:rPr>
        <w:t>ideas</w:t>
      </w:r>
      <w:r>
        <w:rPr>
          <w:sz w:val="20"/>
          <w:szCs w:val="20"/>
          <w:shd w:val="solid" w:color="FFF2CC" w:fill="FFF2CC"/>
          <w:rtl w:val="0"/>
        </w:rPr>
        <w:t xml:space="preserve"> </w:t>
      </w:r>
      <w:r>
        <w:rPr>
          <w:sz w:val="20"/>
          <w:szCs w:val="20"/>
          <w:shd w:val="solid" w:color="FFF2CC" w:fill="FFF2CC"/>
          <w:rtl w:val="0"/>
        </w:rPr>
        <w:t>for</w:t>
      </w:r>
      <w:r>
        <w:rPr>
          <w:sz w:val="20"/>
          <w:szCs w:val="20"/>
          <w:shd w:val="solid" w:color="FFF2CC" w:fill="FFF2CC"/>
          <w:rtl w:val="0"/>
        </w:rPr>
        <w:t xml:space="preserve"> </w:t>
      </w:r>
      <w:r>
        <w:rPr>
          <w:sz w:val="20"/>
          <w:szCs w:val="20"/>
          <w:shd w:val="solid" w:color="FFF2CC" w:fill="FFF2CC"/>
          <w:rtl w:val="0"/>
        </w:rPr>
        <w:t>classroom</w:t>
      </w:r>
      <w:r>
        <w:rPr>
          <w:sz w:val="20"/>
          <w:szCs w:val="20"/>
          <w:shd w:val="solid" w:color="FFF2CC" w:fill="FFF2CC"/>
          <w:rtl w:val="0"/>
        </w:rPr>
        <w:t xml:space="preserve"> </w:t>
      </w:r>
      <w:r>
        <w:rPr>
          <w:sz w:val="20"/>
          <w:szCs w:val="20"/>
          <w:shd w:val="solid" w:color="FFF2CC" w:fill="FFF2CC"/>
          <w:rtl w:val="0"/>
        </w:rPr>
        <w:t>usage</w:t>
      </w:r>
      <w:r>
        <w:rPr>
          <w:sz w:val="20"/>
          <w:szCs w:val="20"/>
          <w:shd w:val="solid" w:color="FFF2CC" w:fill="FFF2CC"/>
          <w:rtl w:val="0"/>
        </w:rPr>
        <w:t xml:space="preserve"> </w:t>
      </w:r>
      <w:r>
        <w:rPr>
          <w:sz w:val="20"/>
          <w:szCs w:val="20"/>
          <w:shd w:val="solid" w:color="FFF2CC" w:fill="FFF2CC"/>
          <w:rtl w:val="0"/>
        </w:rPr>
        <w:t>are</w:t>
      </w:r>
      <w:r>
        <w:rPr>
          <w:sz w:val="20"/>
          <w:szCs w:val="20"/>
          <w:shd w:val="solid" w:color="FFF2CC" w:fill="FFF2CC"/>
          <w:rtl w:val="0"/>
        </w:rPr>
        <w:t xml:space="preserve"> </w:t>
      </w:r>
      <w:r>
        <w:rPr>
          <w:sz w:val="20"/>
          <w:szCs w:val="20"/>
          <w:shd w:val="solid" w:color="FFF2CC" w:fill="FFF2CC"/>
          <w:rtl w:val="0"/>
        </w:rPr>
        <w:t>on</w:t>
      </w:r>
      <w:r>
        <w:rPr>
          <w:sz w:val="20"/>
          <w:szCs w:val="20"/>
          <w:shd w:val="solid" w:color="FFF2CC" w:fill="FFF2CC"/>
          <w:rtl w:val="0"/>
        </w:rPr>
        <w:t>-</w:t>
      </w:r>
      <w:r>
        <w:rPr>
          <w:sz w:val="20"/>
          <w:szCs w:val="20"/>
          <w:shd w:val="solid" w:color="FFF2CC" w:fill="FFF2CC"/>
          <w:rtl w:val="0"/>
        </w:rPr>
        <w:t>par</w:t>
      </w:r>
      <w:r>
        <w:rPr>
          <w:sz w:val="20"/>
          <w:szCs w:val="20"/>
          <w:shd w:val="solid" w:color="FFF2CC" w:fill="FFF2CC"/>
          <w:rtl w:val="0"/>
        </w:rPr>
        <w:t xml:space="preserve">. </w:t>
      </w:r>
      <w:r>
        <w:rPr>
          <w:sz w:val="20"/>
          <w:szCs w:val="20"/>
          <w:shd w:val="solid" w:color="FFF2CC" w:fill="FFF2CC"/>
          <w:rtl w:val="0"/>
        </w:rPr>
        <w:t>Sometimes</w:t>
      </w:r>
      <w:r>
        <w:rPr>
          <w:sz w:val="20"/>
          <w:szCs w:val="20"/>
          <w:shd w:val="solid" w:color="FFF2CC" w:fill="FFF2CC"/>
          <w:rtl w:val="0"/>
        </w:rPr>
        <w:t xml:space="preserve"> </w:t>
      </w:r>
      <w:r>
        <w:rPr>
          <w:sz w:val="20"/>
          <w:szCs w:val="20"/>
          <w:shd w:val="solid" w:color="FFF2CC" w:fill="FFF2CC"/>
          <w:rtl w:val="0"/>
        </w:rPr>
        <w:t>I</w:t>
      </w:r>
      <w:r>
        <w:rPr>
          <w:sz w:val="20"/>
          <w:szCs w:val="20"/>
          <w:shd w:val="solid" w:color="FFF2CC" w:fill="FFF2CC"/>
          <w:rtl w:val="0"/>
        </w:rPr>
        <w:t xml:space="preserve"> </w:t>
      </w:r>
      <w:r>
        <w:rPr>
          <w:sz w:val="20"/>
          <w:szCs w:val="20"/>
          <w:shd w:val="solid" w:color="FFF2CC" w:fill="FFF2CC"/>
          <w:rtl w:val="0"/>
        </w:rPr>
        <w:t>have</w:t>
      </w:r>
      <w:r>
        <w:rPr>
          <w:sz w:val="20"/>
          <w:szCs w:val="20"/>
          <w:shd w:val="solid" w:color="FFF2CC" w:fill="FFF2CC"/>
          <w:rtl w:val="0"/>
        </w:rPr>
        <w:t xml:space="preserve"> </w:t>
      </w:r>
      <w:r>
        <w:rPr>
          <w:sz w:val="20"/>
          <w:szCs w:val="20"/>
          <w:shd w:val="solid" w:color="FFF2CC" w:fill="FFF2CC"/>
          <w:rtl w:val="0"/>
        </w:rPr>
        <w:t>a</w:t>
      </w:r>
      <w:r>
        <w:rPr>
          <w:sz w:val="20"/>
          <w:szCs w:val="20"/>
          <w:shd w:val="solid" w:color="FFF2CC" w:fill="FFF2CC"/>
          <w:rtl w:val="0"/>
        </w:rPr>
        <w:t xml:space="preserve"> </w:t>
      </w:r>
      <w:r>
        <w:rPr>
          <w:sz w:val="20"/>
          <w:szCs w:val="20"/>
          <w:shd w:val="solid" w:color="FFF2CC" w:fill="FFF2CC"/>
          <w:rtl w:val="0"/>
        </w:rPr>
        <w:t>hard</w:t>
      </w:r>
      <w:r>
        <w:rPr>
          <w:sz w:val="20"/>
          <w:szCs w:val="20"/>
          <w:shd w:val="solid" w:color="FFF2CC" w:fill="FFF2CC"/>
          <w:rtl w:val="0"/>
        </w:rPr>
        <w:t xml:space="preserve"> </w:t>
      </w:r>
      <w:r>
        <w:rPr>
          <w:sz w:val="20"/>
          <w:szCs w:val="20"/>
          <w:shd w:val="solid" w:color="FFF2CC" w:fill="FFF2CC"/>
          <w:rtl w:val="0"/>
        </w:rPr>
        <w:t>time</w:t>
      </w:r>
      <w:r>
        <w:rPr>
          <w:sz w:val="20"/>
          <w:szCs w:val="20"/>
          <w:shd w:val="solid" w:color="FFF2CC" w:fill="FFF2CC"/>
          <w:rtl w:val="0"/>
        </w:rPr>
        <w:t xml:space="preserve"> </w:t>
      </w:r>
      <w:r>
        <w:rPr>
          <w:sz w:val="20"/>
          <w:szCs w:val="20"/>
          <w:shd w:val="solid" w:color="FFF2CC" w:fill="FFF2CC"/>
          <w:rtl w:val="0"/>
        </w:rPr>
        <w:t>relating</w:t>
      </w:r>
      <w:r>
        <w:rPr>
          <w:sz w:val="20"/>
          <w:szCs w:val="20"/>
          <w:shd w:val="solid" w:color="FFF2CC" w:fill="FFF2CC"/>
          <w:rtl w:val="0"/>
        </w:rPr>
        <w:t xml:space="preserve"> </w:t>
      </w:r>
      <w:r>
        <w:rPr>
          <w:sz w:val="20"/>
          <w:szCs w:val="20"/>
          <w:shd w:val="solid" w:color="FFF2CC" w:fill="FFF2CC"/>
          <w:rtl w:val="0"/>
        </w:rPr>
        <w:t>my</w:t>
      </w:r>
      <w:r>
        <w:rPr>
          <w:sz w:val="20"/>
          <w:szCs w:val="20"/>
          <w:shd w:val="solid" w:color="FFF2CC" w:fill="FFF2CC"/>
          <w:rtl w:val="0"/>
        </w:rPr>
        <w:t xml:space="preserve"> </w:t>
      </w:r>
      <w:r>
        <w:rPr>
          <w:sz w:val="20"/>
          <w:szCs w:val="20"/>
          <w:shd w:val="solid" w:color="FFF2CC" w:fill="FFF2CC"/>
          <w:rtl w:val="0"/>
        </w:rPr>
        <w:t>ideas</w:t>
      </w:r>
      <w:r>
        <w:rPr>
          <w:sz w:val="20"/>
          <w:szCs w:val="20"/>
          <w:shd w:val="solid" w:color="FFF2CC" w:fill="FFF2CC"/>
          <w:rtl w:val="0"/>
        </w:rPr>
        <w:t xml:space="preserve"> </w:t>
      </w:r>
      <w:r>
        <w:rPr>
          <w:sz w:val="20"/>
          <w:szCs w:val="20"/>
          <w:shd w:val="solid" w:color="FFF2CC" w:fill="FFF2CC"/>
          <w:rtl w:val="0"/>
        </w:rPr>
        <w:t>to</w:t>
      </w:r>
      <w:r>
        <w:rPr>
          <w:sz w:val="20"/>
          <w:szCs w:val="20"/>
          <w:shd w:val="solid" w:color="FFF2CC" w:fill="FFF2CC"/>
          <w:rtl w:val="0"/>
        </w:rPr>
        <w:t xml:space="preserve"> </w:t>
      </w:r>
      <w:r>
        <w:rPr>
          <w:sz w:val="20"/>
          <w:szCs w:val="20"/>
          <w:shd w:val="solid" w:color="FFF2CC" w:fill="FFF2CC"/>
          <w:rtl w:val="0"/>
        </w:rPr>
        <w:t>the</w:t>
      </w:r>
      <w:r>
        <w:rPr>
          <w:sz w:val="20"/>
          <w:szCs w:val="20"/>
          <w:shd w:val="solid" w:color="FFF2CC" w:fill="FFF2CC"/>
          <w:rtl w:val="0"/>
        </w:rPr>
        <w:t xml:space="preserve"> </w:t>
      </w:r>
      <w:r>
        <w:rPr>
          <w:sz w:val="20"/>
          <w:szCs w:val="20"/>
          <w:shd w:val="solid" w:color="FFF2CC" w:fill="FFF2CC"/>
          <w:rtl w:val="0"/>
        </w:rPr>
        <w:t>material</w:t>
      </w:r>
      <w:r>
        <w:rPr>
          <w:sz w:val="20"/>
          <w:szCs w:val="20"/>
          <w:shd w:val="solid" w:color="FFF2CC" w:fill="FFF2CC"/>
          <w:rtl w:val="0"/>
        </w:rPr>
        <w:t xml:space="preserve"> </w:t>
      </w:r>
      <w:r>
        <w:rPr>
          <w:sz w:val="20"/>
          <w:szCs w:val="20"/>
          <w:shd w:val="solid" w:color="FFF2CC" w:fill="FFF2CC"/>
          <w:rtl w:val="0"/>
        </w:rPr>
        <w:t>or</w:t>
      </w:r>
      <w:r>
        <w:rPr>
          <w:sz w:val="20"/>
          <w:szCs w:val="20"/>
          <w:shd w:val="solid" w:color="FFF2CC" w:fill="FFF2CC"/>
          <w:rtl w:val="0"/>
        </w:rPr>
        <w:t xml:space="preserve"> </w:t>
      </w:r>
      <w:r>
        <w:rPr>
          <w:sz w:val="20"/>
          <w:szCs w:val="20"/>
          <w:shd w:val="solid" w:color="FFF2CC" w:fill="FFF2CC"/>
          <w:rtl w:val="0"/>
        </w:rPr>
        <w:t>seeing</w:t>
      </w:r>
      <w:r>
        <w:rPr>
          <w:sz w:val="20"/>
          <w:szCs w:val="20"/>
          <w:shd w:val="solid" w:color="FFF2CC" w:fill="FFF2CC"/>
          <w:rtl w:val="0"/>
        </w:rPr>
        <w:t xml:space="preserve"> </w:t>
      </w:r>
      <w:r>
        <w:rPr>
          <w:sz w:val="20"/>
          <w:szCs w:val="20"/>
          <w:shd w:val="solid" w:color="FFF2CC" w:fill="FFF2CC"/>
          <w:rtl w:val="0"/>
        </w:rPr>
        <w:t>direct</w:t>
      </w:r>
      <w:r>
        <w:rPr>
          <w:sz w:val="20"/>
          <w:szCs w:val="20"/>
          <w:shd w:val="solid" w:color="FFF2CC" w:fill="FFF2CC"/>
          <w:rtl w:val="0"/>
        </w:rPr>
        <w:t xml:space="preserve"> </w:t>
      </w:r>
      <w:r>
        <w:rPr>
          <w:sz w:val="20"/>
          <w:szCs w:val="20"/>
          <w:shd w:val="solid" w:color="FFF2CC" w:fill="FFF2CC"/>
          <w:rtl w:val="0"/>
        </w:rPr>
        <w:t>connections</w:t>
      </w:r>
      <w:r>
        <w:rPr>
          <w:sz w:val="20"/>
          <w:szCs w:val="20"/>
          <w:shd w:val="solid" w:color="FFF2CC" w:fill="FFF2CC"/>
          <w:rtl w:val="0"/>
        </w:rPr>
        <w:t xml:space="preserve"> </w:t>
      </w:r>
      <w:r>
        <w:rPr>
          <w:sz w:val="20"/>
          <w:szCs w:val="20"/>
          <w:shd w:val="solid" w:color="FFF2CC" w:fill="FFF2CC"/>
          <w:rtl w:val="0"/>
        </w:rPr>
        <w:t>to</w:t>
      </w:r>
      <w:r>
        <w:rPr>
          <w:sz w:val="20"/>
          <w:szCs w:val="20"/>
          <w:shd w:val="solid" w:color="FFF2CC" w:fill="FFF2CC"/>
          <w:rtl w:val="0"/>
        </w:rPr>
        <w:t xml:space="preserve"> </w:t>
      </w:r>
      <w:r>
        <w:rPr>
          <w:sz w:val="20"/>
          <w:szCs w:val="20"/>
          <w:shd w:val="solid" w:color="FFF2CC" w:fill="FFF2CC"/>
          <w:rtl w:val="0"/>
        </w:rPr>
        <w:t>how</w:t>
      </w:r>
      <w:r>
        <w:rPr>
          <w:sz w:val="20"/>
          <w:szCs w:val="20"/>
          <w:shd w:val="solid" w:color="FFF2CC" w:fill="FFF2CC"/>
          <w:rtl w:val="0"/>
        </w:rPr>
        <w:t xml:space="preserve"> </w:t>
      </w:r>
      <w:r>
        <w:rPr>
          <w:sz w:val="20"/>
          <w:szCs w:val="20"/>
          <w:shd w:val="solid" w:color="FFF2CC" w:fill="FFF2CC"/>
          <w:rtl w:val="0"/>
        </w:rPr>
        <w:t>I</w:t>
      </w:r>
      <w:r>
        <w:rPr>
          <w:sz w:val="20"/>
          <w:szCs w:val="20"/>
          <w:shd w:val="solid" w:color="FFF2CC" w:fill="FFF2CC"/>
          <w:rtl w:val="0"/>
        </w:rPr>
        <w:t xml:space="preserve"> </w:t>
      </w:r>
      <w:r>
        <w:rPr>
          <w:sz w:val="20"/>
          <w:szCs w:val="20"/>
          <w:shd w:val="solid" w:color="FFF2CC" w:fill="FFF2CC"/>
          <w:rtl w:val="0"/>
        </w:rPr>
        <w:t>might</w:t>
      </w:r>
      <w:r>
        <w:rPr>
          <w:sz w:val="20"/>
          <w:szCs w:val="20"/>
          <w:shd w:val="solid" w:color="FFF2CC" w:fill="FFF2CC"/>
          <w:rtl w:val="0"/>
        </w:rPr>
        <w:t xml:space="preserve"> </w:t>
      </w:r>
      <w:r>
        <w:rPr>
          <w:sz w:val="20"/>
          <w:szCs w:val="20"/>
          <w:shd w:val="solid" w:color="FFF2CC" w:fill="FFF2CC"/>
          <w:rtl w:val="0"/>
        </w:rPr>
        <w:t>apply</w:t>
      </w:r>
      <w:r>
        <w:rPr>
          <w:sz w:val="20"/>
          <w:szCs w:val="20"/>
          <w:shd w:val="solid" w:color="FFF2CC" w:fill="FFF2CC"/>
          <w:rtl w:val="0"/>
        </w:rPr>
        <w:t xml:space="preserve"> </w:t>
      </w:r>
      <w:r>
        <w:rPr>
          <w:sz w:val="20"/>
          <w:szCs w:val="20"/>
          <w:shd w:val="solid" w:color="FFF2CC" w:fill="FFF2CC"/>
          <w:rtl w:val="0"/>
        </w:rPr>
        <w:t>things</w:t>
      </w:r>
      <w:r>
        <w:rPr>
          <w:sz w:val="20"/>
          <w:szCs w:val="20"/>
          <w:shd w:val="solid" w:color="FFF2CC" w:fill="FFF2CC"/>
          <w:rtl w:val="0"/>
        </w:rPr>
        <w:t xml:space="preserve"> </w:t>
      </w:r>
      <w:r>
        <w:rPr>
          <w:sz w:val="20"/>
          <w:szCs w:val="20"/>
          <w:shd w:val="solid" w:color="FFF2CC" w:fill="FFF2CC"/>
          <w:rtl w:val="0"/>
        </w:rPr>
        <w:t>in</w:t>
      </w:r>
      <w:r>
        <w:rPr>
          <w:sz w:val="20"/>
          <w:szCs w:val="20"/>
          <w:shd w:val="solid" w:color="FFF2CC" w:fill="FFF2CC"/>
          <w:rtl w:val="0"/>
        </w:rPr>
        <w:t xml:space="preserve"> </w:t>
      </w:r>
      <w:r>
        <w:rPr>
          <w:sz w:val="20"/>
          <w:szCs w:val="20"/>
          <w:shd w:val="solid" w:color="FFF2CC" w:fill="FFF2CC"/>
          <w:rtl w:val="0"/>
        </w:rPr>
        <w:t>the</w:t>
      </w:r>
      <w:r>
        <w:rPr>
          <w:sz w:val="20"/>
          <w:szCs w:val="20"/>
          <w:shd w:val="solid" w:color="FFF2CC" w:fill="FFF2CC"/>
          <w:rtl w:val="0"/>
        </w:rPr>
        <w:t xml:space="preserve"> </w:t>
      </w:r>
      <w:r>
        <w:rPr>
          <w:sz w:val="20"/>
          <w:szCs w:val="20"/>
          <w:shd w:val="solid" w:color="FFF2CC" w:fill="FFF2CC"/>
          <w:rtl w:val="0"/>
        </w:rPr>
        <w:t>classroom</w:t>
      </w:r>
      <w:r>
        <w:rPr>
          <w:sz w:val="20"/>
          <w:szCs w:val="20"/>
          <w:shd w:val="solid" w:color="FFF2CC" w:fill="FFF2CC"/>
          <w:rtl w:val="0"/>
        </w:rPr>
        <w:t xml:space="preserve"> </w:t>
      </w:r>
      <w:r>
        <w:rPr>
          <w:sz w:val="20"/>
          <w:szCs w:val="20"/>
          <w:shd w:val="solid" w:color="FFF2CC" w:fill="FFF2CC"/>
          <w:rtl w:val="0"/>
        </w:rPr>
        <w:t>creatively</w:t>
      </w:r>
      <w:r>
        <w:rPr>
          <w:sz w:val="20"/>
          <w:szCs w:val="20"/>
          <w:shd w:val="solid" w:color="FFF2CC" w:fill="FFF2CC"/>
          <w:rtl w:val="0"/>
        </w:rPr>
        <w:t xml:space="preserve">. </w:t>
      </w:r>
    </w:p>
    <w:sectPr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7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7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hybridMultilevel"/>
    <w:tmpl w:val="00000001"/>
    <w:lvl w:ilvl="0">
      <w:start w:val="1"/>
      <w:numFmt w:val="bullet"/>
      <w:lvlText w:val="●"/>
      <w:lvlJc w:val="left"/>
      <w:pPr>
        <w:tabs>
          <w:tab w:val="num" w:pos="360"/>
        </w:tabs>
        <w:ind w:left="72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2"/>
        <w:szCs w:val="22"/>
        <w:u w:val="none"/>
      </w:rPr>
    </w:lvl>
    <w:lvl w:ilvl="1">
      <w:start w:val="1"/>
      <w:numFmt w:val="bullet"/>
      <w:lvlText w:val="○"/>
      <w:lvlJc w:val="left"/>
      <w:pPr>
        <w:tabs>
          <w:tab w:val="num" w:pos="1080"/>
        </w:tabs>
        <w:ind w:left="144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2"/>
        <w:szCs w:val="22"/>
        <w:u w:val="none"/>
      </w:rPr>
    </w:lvl>
    <w:lvl w:ilvl="2">
      <w:start w:val="1"/>
      <w:numFmt w:val="bullet"/>
      <w:lvlText w:val="■"/>
      <w:lvlJc w:val="right"/>
      <w:pPr>
        <w:tabs>
          <w:tab w:val="num" w:pos="1800"/>
        </w:tabs>
        <w:ind w:left="2160" w:hanging="18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2"/>
        <w:szCs w:val="22"/>
        <w:u w:val="none"/>
      </w:rPr>
    </w:lvl>
    <w:lvl w:ilvl="3">
      <w:start w:val="1"/>
      <w:numFmt w:val="bullet"/>
      <w:lvlText w:val="●"/>
      <w:lvlJc w:val="left"/>
      <w:pPr>
        <w:tabs>
          <w:tab w:val="num" w:pos="2520"/>
        </w:tabs>
        <w:ind w:left="288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2"/>
        <w:szCs w:val="22"/>
        <w:u w:val="none"/>
      </w:rPr>
    </w:lvl>
    <w:lvl w:ilvl="4">
      <w:start w:val="1"/>
      <w:numFmt w:val="bullet"/>
      <w:lvlText w:val="○"/>
      <w:lvlJc w:val="left"/>
      <w:pPr>
        <w:tabs>
          <w:tab w:val="num" w:pos="3240"/>
        </w:tabs>
        <w:ind w:left="360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2"/>
        <w:szCs w:val="22"/>
        <w:u w:val="none"/>
      </w:rPr>
    </w:lvl>
    <w:lvl w:ilvl="5">
      <w:start w:val="1"/>
      <w:numFmt w:val="bullet"/>
      <w:lvlText w:val="■"/>
      <w:lvlJc w:val="right"/>
      <w:pPr>
        <w:tabs>
          <w:tab w:val="num" w:pos="3960"/>
        </w:tabs>
        <w:ind w:left="4320" w:hanging="18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2"/>
        <w:szCs w:val="22"/>
        <w:u w:val="none"/>
      </w:rPr>
    </w:lvl>
    <w:lvl w:ilvl="6">
      <w:start w:val="1"/>
      <w:numFmt w:val="bullet"/>
      <w:lvlText w:val="●"/>
      <w:lvlJc w:val="left"/>
      <w:pPr>
        <w:tabs>
          <w:tab w:val="num" w:pos="4680"/>
        </w:tabs>
        <w:ind w:left="504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2"/>
        <w:szCs w:val="22"/>
        <w:u w:val="none"/>
      </w:rPr>
    </w:lvl>
    <w:lvl w:ilvl="7">
      <w:start w:val="1"/>
      <w:numFmt w:val="bullet"/>
      <w:lvlText w:val="○"/>
      <w:lvlJc w:val="left"/>
      <w:pPr>
        <w:tabs>
          <w:tab w:val="num" w:pos="5400"/>
        </w:tabs>
        <w:ind w:left="576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2"/>
        <w:szCs w:val="22"/>
        <w:u w:val="none"/>
      </w:rPr>
    </w:lvl>
    <w:lvl w:ilvl="8">
      <w:start w:val="1"/>
      <w:numFmt w:val="bullet"/>
      <w:lvlText w:val="■"/>
      <w:lvlJc w:val="right"/>
      <w:pPr>
        <w:tabs>
          <w:tab w:val="num" w:pos="6120"/>
        </w:tabs>
        <w:ind w:left="6480" w:hanging="18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2"/>
        <w:szCs w:val="22"/>
        <w:u w:val="none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grammar="clean"/>
  <w:stylePaneFormatFilter w:val="3F01"/>
  <w:doNotTrackMoves/>
  <w:defaultTabStop w:val="72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pageBreakBefore w:val="0"/>
      <w:bidi w:val="0"/>
      <w:spacing w:before="0" w:after="0" w:line="276" w:lineRule="auto"/>
      <w:ind w:left="0" w:right="0" w:firstLine="0"/>
      <w:jc w:val="left"/>
    </w:pPr>
    <w:rPr>
      <w:rFonts w:ascii="Arial" w:eastAsia="Arial" w:hAnsi="Arial" w:cs="Arial"/>
      <w:b w:val="0"/>
      <w:bCs w:val="0"/>
      <w:i w:val="0"/>
      <w:iCs w:val="0"/>
      <w:strike w:val="0"/>
      <w:color w:val="000000"/>
      <w:sz w:val="22"/>
      <w:szCs w:val="22"/>
      <w:u w:val="none"/>
    </w:rPr>
  </w:style>
  <w:style w:type="paragraph" w:styleId="Heading1">
    <w:name w:val="heading 1"/>
    <w:basedOn w:val="Normal"/>
    <w:next w:val="Normal"/>
    <w:qFormat/>
    <w:rsid w:val="00EF7B96"/>
    <w:pPr>
      <w:pageBreakBefore w:val="0"/>
      <w:bidi w:val="0"/>
      <w:spacing w:before="480" w:after="120" w:lineRule="auto"/>
    </w:pPr>
    <w:rPr>
      <w:b/>
      <w:bCs/>
      <w:sz w:val="36"/>
      <w:szCs w:val="36"/>
    </w:rPr>
  </w:style>
  <w:style w:type="paragraph" w:styleId="Heading2">
    <w:name w:val="heading 2"/>
    <w:basedOn w:val="Normal"/>
    <w:next w:val="Normal"/>
    <w:qFormat/>
    <w:rsid w:val="00EF7B96"/>
    <w:pPr>
      <w:pageBreakBefore w:val="0"/>
      <w:bidi w:val="0"/>
      <w:spacing w:before="360" w:after="80" w:lineRule="auto"/>
    </w:pPr>
    <w:rPr>
      <w:b/>
      <w:bCs/>
      <w:sz w:val="28"/>
      <w:szCs w:val="28"/>
    </w:rPr>
  </w:style>
  <w:style w:type="paragraph" w:styleId="Heading3">
    <w:name w:val="heading 3"/>
    <w:basedOn w:val="Normal"/>
    <w:next w:val="Normal"/>
    <w:qFormat/>
    <w:rsid w:val="00EF7B96"/>
    <w:pPr>
      <w:pageBreakBefore w:val="0"/>
      <w:bidi w:val="0"/>
      <w:spacing w:before="280" w:after="80" w:lineRule="auto"/>
    </w:pPr>
    <w:rPr>
      <w:b/>
      <w:bCs/>
      <w:color w:val="666666"/>
      <w:sz w:val="24"/>
      <w:szCs w:val="24"/>
    </w:rPr>
  </w:style>
  <w:style w:type="paragraph" w:styleId="Heading4">
    <w:name w:val="heading 4"/>
    <w:basedOn w:val="Normal"/>
    <w:next w:val="Normal"/>
    <w:qFormat/>
    <w:rsid w:val="00EF7B96"/>
    <w:pPr>
      <w:pageBreakBefore w:val="0"/>
      <w:bidi w:val="0"/>
      <w:spacing w:before="240" w:after="40" w:lineRule="auto"/>
    </w:pPr>
    <w:rPr>
      <w:i/>
      <w:iCs/>
      <w:color w:val="666666"/>
      <w:sz w:val="22"/>
      <w:szCs w:val="22"/>
    </w:rPr>
  </w:style>
  <w:style w:type="paragraph" w:styleId="Heading5">
    <w:name w:val="heading 5"/>
    <w:basedOn w:val="Normal"/>
    <w:next w:val="Normal"/>
    <w:qFormat/>
    <w:rsid w:val="00EF7B96"/>
    <w:pPr>
      <w:pageBreakBefore w:val="0"/>
      <w:bidi w:val="0"/>
      <w:spacing w:before="220" w:after="40" w:lineRule="auto"/>
    </w:pPr>
    <w:rPr>
      <w:b/>
      <w:bCs/>
      <w:color w:val="666666"/>
      <w:sz w:val="20"/>
      <w:szCs w:val="20"/>
    </w:rPr>
  </w:style>
  <w:style w:type="paragraph" w:styleId="Heading6">
    <w:name w:val="heading 6"/>
    <w:basedOn w:val="Normal"/>
    <w:next w:val="Normal"/>
    <w:qFormat/>
    <w:rsid w:val="00EF7B96"/>
    <w:pPr>
      <w:pageBreakBefore w:val="0"/>
      <w:bidi w:val="0"/>
      <w:spacing w:before="200" w:after="40" w:lineRule="auto"/>
    </w:pPr>
    <w:rPr>
      <w:i/>
      <w:iCs/>
      <w:color w:val="666666"/>
      <w:sz w:val="20"/>
      <w:szCs w:val="20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Title">
    <w:name w:val="Title"/>
    <w:basedOn w:val="Normal"/>
    <w:qFormat/>
    <w:rsid w:val="00EF7B96"/>
    <w:pPr>
      <w:pageBreakBefore w:val="0"/>
      <w:bidi w:val="0"/>
      <w:spacing w:before="480" w:after="120" w:lineRule="auto"/>
    </w:pPr>
    <w:rPr>
      <w:b/>
      <w:bCs/>
      <w:sz w:val="72"/>
      <w:szCs w:val="72"/>
    </w:rPr>
  </w:style>
  <w:style w:type="paragraph" w:styleId="Subtitle">
    <w:name w:val="Subtitle"/>
    <w:basedOn w:val="Normal"/>
    <w:qFormat/>
    <w:rsid w:val="00EF7B96"/>
    <w:pPr>
      <w:pageBreakBefore w:val="0"/>
      <w:bidi w:val="0"/>
      <w:spacing w:before="360" w:after="80" w:lineRule="auto"/>
    </w:pPr>
    <w:rPr>
      <w:rFonts w:ascii="Georgia" w:eastAsia="Georgia" w:hAnsi="Georgia" w:cs="Georgia"/>
      <w:i/>
      <w:iCs/>
      <w:color w:val="66666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numbering" Target="numbering.xml" /><Relationship Id="rId5" Type="http://schemas.openxmlformats.org/officeDocument/2006/relationships/styles" Target="styles.xml" />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TotalTime>0</TotalTime>
  <Pages>1</Pages>
  <Words>0</Words>
  <Characters>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</cp:coreProperties>
</file>